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0" w:type="dxa"/>
        </w:tblCellMar>
        <w:tblLook w:val="04A0" w:firstRow="1" w:lastRow="0" w:firstColumn="1" w:lastColumn="0" w:noHBand="0" w:noVBand="1"/>
      </w:tblPr>
      <w:tblGrid>
        <w:gridCol w:w="1084"/>
        <w:gridCol w:w="290"/>
        <w:gridCol w:w="107"/>
        <w:gridCol w:w="212"/>
        <w:gridCol w:w="545"/>
        <w:gridCol w:w="86"/>
        <w:gridCol w:w="14"/>
        <w:gridCol w:w="9"/>
        <w:gridCol w:w="212"/>
        <w:gridCol w:w="47"/>
        <w:gridCol w:w="30"/>
        <w:gridCol w:w="670"/>
        <w:gridCol w:w="122"/>
        <w:gridCol w:w="11"/>
        <w:gridCol w:w="46"/>
        <w:gridCol w:w="172"/>
        <w:gridCol w:w="299"/>
        <w:gridCol w:w="85"/>
        <w:gridCol w:w="416"/>
        <w:gridCol w:w="425"/>
        <w:gridCol w:w="146"/>
        <w:gridCol w:w="162"/>
        <w:gridCol w:w="31"/>
        <w:gridCol w:w="110"/>
        <w:gridCol w:w="7"/>
        <w:gridCol w:w="123"/>
        <w:gridCol w:w="421"/>
        <w:gridCol w:w="169"/>
        <w:gridCol w:w="558"/>
        <w:gridCol w:w="358"/>
        <w:gridCol w:w="47"/>
        <w:gridCol w:w="171"/>
        <w:gridCol w:w="8"/>
        <w:gridCol w:w="8"/>
        <w:gridCol w:w="113"/>
        <w:gridCol w:w="291"/>
        <w:gridCol w:w="197"/>
        <w:gridCol w:w="33"/>
        <w:gridCol w:w="437"/>
        <w:gridCol w:w="72"/>
        <w:gridCol w:w="9"/>
        <w:gridCol w:w="381"/>
        <w:gridCol w:w="72"/>
        <w:gridCol w:w="259"/>
        <w:gridCol w:w="103"/>
        <w:gridCol w:w="620"/>
        <w:gridCol w:w="697"/>
        <w:gridCol w:w="315"/>
      </w:tblGrid>
      <w:tr w:rsidR="00FD1784" w:rsidRPr="003507B4" w14:paraId="62EB3E6C" w14:textId="77777777" w:rsidTr="002A1A53">
        <w:trPr>
          <w:trHeight w:hRule="exact" w:val="142"/>
        </w:trPr>
        <w:tc>
          <w:tcPr>
            <w:tcW w:w="3657" w:type="dxa"/>
            <w:gridSpan w:val="16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13C658" w14:textId="77777777" w:rsidR="00FD1784" w:rsidRPr="00DD7590" w:rsidRDefault="00FD1784" w:rsidP="00DD7590">
            <w:pPr>
              <w:spacing w:line="240" w:lineRule="atLeast"/>
              <w:rPr>
                <w:b/>
                <w:sz w:val="34"/>
                <w:szCs w:val="34"/>
              </w:rPr>
            </w:pPr>
            <w:r w:rsidRPr="00DD7590">
              <w:rPr>
                <w:b/>
                <w:sz w:val="34"/>
                <w:szCs w:val="34"/>
              </w:rPr>
              <w:t>Installationsanzeige</w:t>
            </w:r>
          </w:p>
        </w:tc>
        <w:tc>
          <w:tcPr>
            <w:tcW w:w="3536" w:type="dxa"/>
            <w:gridSpan w:val="17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6AD128F" w14:textId="77777777" w:rsidR="00FD1784" w:rsidRPr="00DD7590" w:rsidRDefault="00FD1784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Pr="00DD7590">
              <w:rPr>
                <w:rFonts w:eastAsia="MS Gothic"/>
                <w:sz w:val="18"/>
                <w:szCs w:val="18"/>
              </w:rPr>
              <w:t>Exemplar Netzbetreiber</w:t>
            </w:r>
          </w:p>
          <w:p w14:paraId="28ADC3B4" w14:textId="77777777" w:rsidR="00FD1784" w:rsidRPr="00DD7590" w:rsidRDefault="00FD1784" w:rsidP="00DD7590">
            <w:pPr>
              <w:spacing w:line="220" w:lineRule="exact"/>
              <w:rPr>
                <w:sz w:val="18"/>
                <w:szCs w:val="1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Pr="00DD7590">
              <w:rPr>
                <w:rFonts w:eastAsia="MS Gothic"/>
                <w:sz w:val="18"/>
                <w:szCs w:val="18"/>
              </w:rPr>
              <w:t>Installations-Genehmigung</w:t>
            </w:r>
          </w:p>
        </w:tc>
        <w:tc>
          <w:tcPr>
            <w:tcW w:w="107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center"/>
          </w:tcPr>
          <w:p w14:paraId="2D399C5F" w14:textId="77777777" w:rsidR="00FD1784" w:rsidRPr="00DD7590" w:rsidRDefault="00FD1784" w:rsidP="00DD7590">
            <w:pPr>
              <w:spacing w:line="220" w:lineRule="exact"/>
              <w:rPr>
                <w:sz w:val="18"/>
                <w:szCs w:val="18"/>
              </w:rPr>
            </w:pPr>
            <w:r w:rsidRPr="00DD7590">
              <w:rPr>
                <w:sz w:val="18"/>
                <w:szCs w:val="18"/>
              </w:rPr>
              <w:t xml:space="preserve">IA-Nr: </w:t>
            </w:r>
          </w:p>
        </w:tc>
        <w:tc>
          <w:tcPr>
            <w:tcW w:w="2528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1630A309" w14:textId="77777777" w:rsidR="00FD1784" w:rsidRPr="00DD7590" w:rsidRDefault="00FD1784" w:rsidP="00DD7590">
            <w:pPr>
              <w:spacing w:line="220" w:lineRule="exact"/>
              <w:rPr>
                <w:sz w:val="18"/>
                <w:szCs w:val="18"/>
              </w:rPr>
            </w:pPr>
          </w:p>
        </w:tc>
      </w:tr>
      <w:tr w:rsidR="00FD1784" w:rsidRPr="003507B4" w14:paraId="45EFEB27" w14:textId="77777777" w:rsidTr="00A24849">
        <w:trPr>
          <w:trHeight w:val="423"/>
        </w:trPr>
        <w:tc>
          <w:tcPr>
            <w:tcW w:w="3657" w:type="dxa"/>
            <w:gridSpan w:val="16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C6B13D" w14:textId="77777777" w:rsidR="00FD1784" w:rsidRPr="00DD7590" w:rsidRDefault="00FD1784" w:rsidP="00DD7590">
            <w:pPr>
              <w:spacing w:line="220" w:lineRule="exact"/>
              <w:rPr>
                <w:rFonts w:ascii="Menlo Bold" w:eastAsia="MS Gothic" w:hAnsi="Menlo Bold" w:cs="Menlo Bold"/>
                <w:sz w:val="18"/>
                <w:szCs w:val="18"/>
              </w:rPr>
            </w:pPr>
          </w:p>
        </w:tc>
        <w:tc>
          <w:tcPr>
            <w:tcW w:w="3536" w:type="dxa"/>
            <w:gridSpan w:val="1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28A629A" w14:textId="77777777" w:rsidR="00FD1784" w:rsidRPr="00DD7590" w:rsidRDefault="00FD1784" w:rsidP="00DD7590">
            <w:pPr>
              <w:spacing w:line="220" w:lineRule="exact"/>
              <w:rPr>
                <w:rFonts w:ascii="Menlo Bold" w:eastAsia="MS Gothic" w:hAnsi="Menlo Bold" w:cs="Menlo Bold"/>
                <w:sz w:val="18"/>
                <w:szCs w:val="18"/>
              </w:rPr>
            </w:pPr>
          </w:p>
        </w:tc>
        <w:tc>
          <w:tcPr>
            <w:tcW w:w="1079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71F58815" w14:textId="77777777" w:rsidR="00FD1784" w:rsidRPr="00DD7590" w:rsidRDefault="00FD1784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22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3727B2C" w14:textId="77777777" w:rsidR="00FD1784" w:rsidRPr="00DD7590" w:rsidRDefault="00FD1784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09EC3668" w14:textId="77777777" w:rsidR="00FD1784" w:rsidRPr="00DD7590" w:rsidRDefault="00FD1784" w:rsidP="00DD7590">
            <w:pPr>
              <w:spacing w:line="220" w:lineRule="exact"/>
              <w:rPr>
                <w:sz w:val="18"/>
                <w:szCs w:val="18"/>
              </w:rPr>
            </w:pPr>
          </w:p>
        </w:tc>
      </w:tr>
      <w:tr w:rsidR="00FD1784" w:rsidRPr="003507B4" w14:paraId="6FEB1C50" w14:textId="77777777" w:rsidTr="002A1A53">
        <w:trPr>
          <w:trHeight w:hRule="exact" w:val="142"/>
        </w:trPr>
        <w:tc>
          <w:tcPr>
            <w:tcW w:w="3657" w:type="dxa"/>
            <w:gridSpan w:val="16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D19ED" w14:textId="77777777" w:rsidR="00FD1784" w:rsidRPr="00DD7590" w:rsidRDefault="00FD1784" w:rsidP="00DD7590">
            <w:pPr>
              <w:spacing w:line="220" w:lineRule="exact"/>
              <w:rPr>
                <w:rFonts w:ascii="Menlo Bold" w:eastAsia="MS Gothic" w:hAnsi="Menlo Bold" w:cs="Menlo Bold"/>
                <w:sz w:val="18"/>
                <w:szCs w:val="18"/>
              </w:rPr>
            </w:pPr>
          </w:p>
        </w:tc>
        <w:tc>
          <w:tcPr>
            <w:tcW w:w="3536" w:type="dxa"/>
            <w:gridSpan w:val="1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7785C03" w14:textId="77777777" w:rsidR="00FD1784" w:rsidRPr="00DD7590" w:rsidRDefault="00FD1784" w:rsidP="00DD7590">
            <w:pPr>
              <w:spacing w:line="220" w:lineRule="exact"/>
              <w:rPr>
                <w:rFonts w:ascii="Menlo Bold" w:eastAsia="MS Gothic" w:hAnsi="Menlo Bold" w:cs="Menlo Bold"/>
                <w:sz w:val="18"/>
                <w:szCs w:val="18"/>
              </w:rPr>
            </w:pPr>
          </w:p>
        </w:tc>
        <w:tc>
          <w:tcPr>
            <w:tcW w:w="1079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7F6E9A6E" w14:textId="77777777" w:rsidR="00FD1784" w:rsidRPr="00DD7590" w:rsidRDefault="00FD1784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2528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12768C5" w14:textId="77777777" w:rsidR="00FD1784" w:rsidRPr="00DD7590" w:rsidRDefault="00FD1784" w:rsidP="00DD7590">
            <w:pPr>
              <w:spacing w:line="220" w:lineRule="exact"/>
              <w:rPr>
                <w:sz w:val="18"/>
                <w:szCs w:val="18"/>
              </w:rPr>
            </w:pPr>
          </w:p>
        </w:tc>
      </w:tr>
      <w:tr w:rsidR="00654D22" w:rsidRPr="003507B4" w14:paraId="072F8249" w14:textId="77777777" w:rsidTr="002A1A53">
        <w:trPr>
          <w:trHeight w:hRule="exact" w:val="244"/>
        </w:trPr>
        <w:tc>
          <w:tcPr>
            <w:tcW w:w="3657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AA2598" w14:textId="77777777" w:rsidR="00654D22" w:rsidRPr="00DD7590" w:rsidRDefault="00654D22" w:rsidP="00DD7590">
            <w:pPr>
              <w:spacing w:line="220" w:lineRule="exact"/>
              <w:rPr>
                <w:b/>
                <w:sz w:val="18"/>
                <w:szCs w:val="18"/>
              </w:rPr>
            </w:pPr>
            <w:r w:rsidRPr="00DD7590">
              <w:rPr>
                <w:b/>
                <w:sz w:val="18"/>
                <w:szCs w:val="18"/>
              </w:rPr>
              <w:t>Ausführendes Unternehmen</w:t>
            </w:r>
          </w:p>
        </w:tc>
        <w:tc>
          <w:tcPr>
            <w:tcW w:w="3544" w:type="dxa"/>
            <w:gridSpan w:val="1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710DDC" w14:textId="77777777" w:rsidR="00654D22" w:rsidRPr="00DD7590" w:rsidRDefault="00654D22" w:rsidP="00DD7590">
            <w:pPr>
              <w:spacing w:line="220" w:lineRule="exact"/>
              <w:rPr>
                <w:b/>
                <w:sz w:val="18"/>
                <w:szCs w:val="18"/>
              </w:rPr>
            </w:pPr>
            <w:r w:rsidRPr="00DD7590">
              <w:rPr>
                <w:b/>
                <w:sz w:val="18"/>
                <w:szCs w:val="18"/>
              </w:rPr>
              <w:t>Projektleitung</w:t>
            </w:r>
          </w:p>
        </w:tc>
        <w:tc>
          <w:tcPr>
            <w:tcW w:w="3599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2F2DA25D" w14:textId="77777777" w:rsidR="00654D22" w:rsidRPr="00DD7590" w:rsidRDefault="00654D22" w:rsidP="00DD7590">
            <w:pPr>
              <w:spacing w:line="220" w:lineRule="exact"/>
              <w:rPr>
                <w:b/>
                <w:sz w:val="18"/>
                <w:szCs w:val="18"/>
              </w:rPr>
            </w:pPr>
            <w:r w:rsidRPr="00DD7590">
              <w:rPr>
                <w:b/>
                <w:sz w:val="18"/>
                <w:szCs w:val="18"/>
              </w:rPr>
              <w:t>Kontaktperson</w:t>
            </w:r>
          </w:p>
          <w:p w14:paraId="04BAA3EE" w14:textId="77777777" w:rsidR="00654D22" w:rsidRPr="00DD7590" w:rsidRDefault="00654D22" w:rsidP="00DD7590">
            <w:pPr>
              <w:spacing w:line="220" w:lineRule="exact"/>
              <w:rPr>
                <w:b/>
                <w:sz w:val="18"/>
                <w:szCs w:val="18"/>
              </w:rPr>
            </w:pPr>
            <w:r w:rsidRPr="00DD7590">
              <w:rPr>
                <w:b/>
                <w:sz w:val="18"/>
                <w:szCs w:val="18"/>
              </w:rPr>
              <w:t>Netzbetreiber</w:t>
            </w:r>
          </w:p>
        </w:tc>
      </w:tr>
      <w:tr w:rsidR="00654D22" w:rsidRPr="003507B4" w14:paraId="72026CF6" w14:textId="77777777" w:rsidTr="002A1A53">
        <w:trPr>
          <w:trHeight w:hRule="exact" w:val="244"/>
        </w:trPr>
        <w:tc>
          <w:tcPr>
            <w:tcW w:w="13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A5CD10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  <w:r w:rsidRPr="00DD7590">
              <w:rPr>
                <w:sz w:val="18"/>
                <w:szCs w:val="18"/>
              </w:rPr>
              <w:t>Bew.-Nr:</w:t>
            </w:r>
          </w:p>
        </w:tc>
        <w:tc>
          <w:tcPr>
            <w:tcW w:w="21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8AE8A" w14:textId="77777777" w:rsidR="00654D22" w:rsidRPr="00DD7590" w:rsidRDefault="00654D22" w:rsidP="00DD7590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0CA1CC" w14:textId="77777777" w:rsidR="00654D22" w:rsidRPr="00DD7590" w:rsidRDefault="00654D22" w:rsidP="00DD7590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gridSpan w:val="1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A7FBC1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3599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357203A4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</w:tr>
      <w:tr w:rsidR="00654D22" w:rsidRPr="003507B4" w14:paraId="3C0CF8B1" w14:textId="77777777" w:rsidTr="00A24849">
        <w:trPr>
          <w:trHeight w:hRule="exact" w:val="244"/>
        </w:trPr>
        <w:tc>
          <w:tcPr>
            <w:tcW w:w="13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1B1705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  <w:r w:rsidRPr="00DD7590">
              <w:rPr>
                <w:sz w:val="18"/>
                <w:szCs w:val="18"/>
              </w:rPr>
              <w:t>Name:</w:t>
            </w:r>
          </w:p>
        </w:tc>
        <w:tc>
          <w:tcPr>
            <w:tcW w:w="21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F0C2F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933A19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22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288E73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  <w:r w:rsidRPr="00DD7590">
              <w:rPr>
                <w:sz w:val="18"/>
                <w:szCs w:val="18"/>
              </w:rPr>
              <w:t>Name:</w:t>
            </w:r>
          </w:p>
        </w:tc>
        <w:tc>
          <w:tcPr>
            <w:tcW w:w="21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DA28C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8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81CDB7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143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vAlign w:val="center"/>
          </w:tcPr>
          <w:p w14:paraId="55BDE53B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  <w:r w:rsidRPr="00DD7590">
              <w:rPr>
                <w:sz w:val="18"/>
                <w:szCs w:val="18"/>
              </w:rPr>
              <w:t>Name:</w:t>
            </w:r>
          </w:p>
        </w:tc>
        <w:tc>
          <w:tcPr>
            <w:tcW w:w="214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710FFD18" w14:textId="47983213" w:rsidR="00654D22" w:rsidRPr="00DD7590" w:rsidRDefault="005A10DE" w:rsidP="00DD7590">
            <w:pPr>
              <w:spacing w:line="220" w:lineRule="exact"/>
              <w:ind w:left="-9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Herbert Bachofner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0D6D7ACE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</w:tr>
      <w:tr w:rsidR="00654D22" w:rsidRPr="003507B4" w14:paraId="20B65131" w14:textId="77777777" w:rsidTr="00A24849">
        <w:trPr>
          <w:trHeight w:hRule="exact" w:val="244"/>
        </w:trPr>
        <w:tc>
          <w:tcPr>
            <w:tcW w:w="13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AD7F8E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  <w:r w:rsidRPr="00DD7590">
              <w:rPr>
                <w:sz w:val="18"/>
                <w:szCs w:val="18"/>
              </w:rPr>
              <w:t>Tel:</w:t>
            </w:r>
          </w:p>
        </w:tc>
        <w:tc>
          <w:tcPr>
            <w:tcW w:w="21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361F3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D16852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22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9BB861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  <w:r w:rsidRPr="00DD7590">
              <w:rPr>
                <w:sz w:val="18"/>
                <w:szCs w:val="18"/>
              </w:rPr>
              <w:t>Tel:</w:t>
            </w:r>
          </w:p>
        </w:tc>
        <w:tc>
          <w:tcPr>
            <w:tcW w:w="2132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D299E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8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327E13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143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vAlign w:val="center"/>
          </w:tcPr>
          <w:p w14:paraId="7A1B530D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  <w:r w:rsidRPr="00DD7590">
              <w:rPr>
                <w:sz w:val="18"/>
                <w:szCs w:val="18"/>
              </w:rPr>
              <w:t>E-Mail:</w:t>
            </w:r>
          </w:p>
        </w:tc>
        <w:tc>
          <w:tcPr>
            <w:tcW w:w="214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054E03C0" w14:textId="640F56FD" w:rsidR="00654D22" w:rsidRPr="00DD7590" w:rsidRDefault="005A10DE" w:rsidP="002A1A53">
            <w:pPr>
              <w:tabs>
                <w:tab w:val="left" w:pos="1995"/>
              </w:tabs>
              <w:spacing w:line="220" w:lineRule="exact"/>
              <w:ind w:left="-98" w:right="-59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herbert.bachofner</w:t>
            </w:r>
            <w:r w:rsidR="00F61C55" w:rsidRPr="00DD7590">
              <w:rPr>
                <w:sz w:val="18"/>
                <w:szCs w:val="18"/>
              </w:rPr>
              <w:t>@</w:t>
            </w:r>
            <w:r w:rsidR="00654D22" w:rsidRPr="00DD7590">
              <w:rPr>
                <w:sz w:val="18"/>
                <w:szCs w:val="18"/>
              </w:rPr>
              <w:t>uzh.ch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1CF29121" w14:textId="77777777" w:rsidR="00654D22" w:rsidRPr="00DD7590" w:rsidRDefault="00654D22" w:rsidP="002A1A53">
            <w:pPr>
              <w:spacing w:line="220" w:lineRule="exact"/>
              <w:ind w:left="-797"/>
              <w:rPr>
                <w:sz w:val="18"/>
                <w:szCs w:val="18"/>
              </w:rPr>
            </w:pPr>
          </w:p>
        </w:tc>
      </w:tr>
      <w:tr w:rsidR="00654D22" w:rsidRPr="003507B4" w14:paraId="720D3593" w14:textId="77777777" w:rsidTr="002A1A53">
        <w:trPr>
          <w:trHeight w:hRule="exact" w:val="113"/>
        </w:trPr>
        <w:tc>
          <w:tcPr>
            <w:tcW w:w="3657" w:type="dxa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55931B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3544" w:type="dxa"/>
            <w:gridSpan w:val="1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F91F2B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3599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3E2D7C7A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</w:tr>
      <w:tr w:rsidR="00654D22" w:rsidRPr="003507B4" w14:paraId="3AC61077" w14:textId="77777777" w:rsidTr="002A1A53">
        <w:trPr>
          <w:trHeight w:hRule="exact" w:val="244"/>
        </w:trPr>
        <w:tc>
          <w:tcPr>
            <w:tcW w:w="3657" w:type="dxa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CD3FC2" w14:textId="77777777" w:rsidR="00654D22" w:rsidRPr="00DD7590" w:rsidRDefault="00654D22" w:rsidP="00DD7590">
            <w:pPr>
              <w:spacing w:line="220" w:lineRule="exact"/>
              <w:rPr>
                <w:b/>
                <w:sz w:val="18"/>
                <w:szCs w:val="18"/>
              </w:rPr>
            </w:pPr>
            <w:r w:rsidRPr="00DD7590">
              <w:rPr>
                <w:b/>
                <w:sz w:val="18"/>
                <w:szCs w:val="18"/>
              </w:rPr>
              <w:t>Sachbearbeiter/in</w:t>
            </w:r>
          </w:p>
        </w:tc>
        <w:tc>
          <w:tcPr>
            <w:tcW w:w="3544" w:type="dxa"/>
            <w:gridSpan w:val="1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140352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  <w:r w:rsidRPr="00DD7590">
              <w:rPr>
                <w:b/>
                <w:sz w:val="18"/>
                <w:szCs w:val="18"/>
              </w:rPr>
              <w:t>Voraussichtliche Inbetriebnahme</w:t>
            </w:r>
          </w:p>
        </w:tc>
        <w:tc>
          <w:tcPr>
            <w:tcW w:w="3599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1AD00E6C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</w:tr>
      <w:tr w:rsidR="00654D22" w:rsidRPr="003507B4" w14:paraId="77D93CCC" w14:textId="77777777" w:rsidTr="002A1A53">
        <w:trPr>
          <w:trHeight w:hRule="exact" w:val="244"/>
        </w:trPr>
        <w:tc>
          <w:tcPr>
            <w:tcW w:w="13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72746E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  <w:r w:rsidRPr="00DD7590">
              <w:rPr>
                <w:sz w:val="18"/>
                <w:szCs w:val="18"/>
              </w:rPr>
              <w:t>Name:</w:t>
            </w:r>
          </w:p>
        </w:tc>
        <w:tc>
          <w:tcPr>
            <w:tcW w:w="21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97993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E9DF89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22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314A28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  <w:r w:rsidRPr="00DD7590">
              <w:rPr>
                <w:sz w:val="18"/>
                <w:szCs w:val="18"/>
              </w:rPr>
              <w:t>Datum:</w:t>
            </w:r>
          </w:p>
        </w:tc>
        <w:tc>
          <w:tcPr>
            <w:tcW w:w="21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6D3FF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8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2FB3F4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3599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38177B12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</w:tr>
      <w:tr w:rsidR="00654D22" w:rsidRPr="003507B4" w14:paraId="2ED8BF06" w14:textId="77777777" w:rsidTr="002A1A53">
        <w:trPr>
          <w:trHeight w:hRule="exact" w:val="244"/>
        </w:trPr>
        <w:tc>
          <w:tcPr>
            <w:tcW w:w="13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FE6773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  <w:r w:rsidRPr="00DD7590">
              <w:rPr>
                <w:sz w:val="18"/>
                <w:szCs w:val="18"/>
              </w:rPr>
              <w:t>Tel:</w:t>
            </w:r>
          </w:p>
        </w:tc>
        <w:tc>
          <w:tcPr>
            <w:tcW w:w="21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3A508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6F0038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3544" w:type="dxa"/>
            <w:gridSpan w:val="1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6835CC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3599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38E4713B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</w:tr>
      <w:tr w:rsidR="00654D22" w:rsidRPr="003507B4" w14:paraId="17762CAA" w14:textId="77777777" w:rsidTr="002A1A53">
        <w:trPr>
          <w:trHeight w:hRule="exact" w:val="113"/>
        </w:trPr>
        <w:tc>
          <w:tcPr>
            <w:tcW w:w="13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252232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8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9DA9E9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419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8C3002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3544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A6078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3599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F3A7B8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</w:tr>
      <w:tr w:rsidR="00654D22" w:rsidRPr="003507B4" w14:paraId="40909CE3" w14:textId="77777777" w:rsidTr="002A1A53">
        <w:trPr>
          <w:trHeight w:hRule="exact" w:val="244"/>
        </w:trPr>
        <w:tc>
          <w:tcPr>
            <w:tcW w:w="3657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9C4209" w14:textId="77777777" w:rsidR="00654D22" w:rsidRPr="00DD7590" w:rsidRDefault="00654D22" w:rsidP="00DD7590">
            <w:pPr>
              <w:spacing w:line="220" w:lineRule="exact"/>
              <w:rPr>
                <w:b/>
                <w:sz w:val="18"/>
                <w:szCs w:val="18"/>
              </w:rPr>
            </w:pPr>
            <w:r w:rsidRPr="00DD7590">
              <w:rPr>
                <w:b/>
                <w:sz w:val="18"/>
                <w:szCs w:val="18"/>
              </w:rPr>
              <w:t>Standort der Anlage</w:t>
            </w:r>
          </w:p>
        </w:tc>
        <w:tc>
          <w:tcPr>
            <w:tcW w:w="3544" w:type="dxa"/>
            <w:gridSpan w:val="1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9E29AA" w14:textId="3D6CA0A9" w:rsidR="00654D22" w:rsidRPr="00DD7590" w:rsidRDefault="00654D22" w:rsidP="00DD7590">
            <w:pPr>
              <w:spacing w:line="220" w:lineRule="exact"/>
              <w:rPr>
                <w:b/>
                <w:sz w:val="18"/>
                <w:szCs w:val="18"/>
              </w:rPr>
            </w:pPr>
            <w:r w:rsidRPr="00DD7590">
              <w:rPr>
                <w:b/>
                <w:sz w:val="18"/>
                <w:szCs w:val="18"/>
              </w:rPr>
              <w:t>Gebäudeart</w:t>
            </w:r>
            <w:r w:rsidR="000129D9">
              <w:rPr>
                <w:b/>
                <w:sz w:val="18"/>
                <w:szCs w:val="18"/>
              </w:rPr>
              <w:t xml:space="preserve"> </w:t>
            </w:r>
            <w:r w:rsidR="000129D9" w:rsidRPr="000129D9">
              <w:rPr>
                <w:bCs/>
                <w:sz w:val="16"/>
                <w:szCs w:val="16"/>
              </w:rPr>
              <w:t>(bitte mit x versehen</w:t>
            </w:r>
            <w:r w:rsidR="000129D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3599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62B122CA" w14:textId="77777777" w:rsidR="00654D22" w:rsidRPr="00DD7590" w:rsidRDefault="00654D22" w:rsidP="00DD7590">
            <w:pPr>
              <w:spacing w:line="220" w:lineRule="exact"/>
              <w:rPr>
                <w:b/>
                <w:sz w:val="18"/>
                <w:szCs w:val="18"/>
              </w:rPr>
            </w:pPr>
            <w:r w:rsidRPr="00DD7590">
              <w:rPr>
                <w:b/>
                <w:sz w:val="18"/>
                <w:szCs w:val="18"/>
              </w:rPr>
              <w:t>Eigentümer/-in</w:t>
            </w:r>
          </w:p>
        </w:tc>
      </w:tr>
      <w:tr w:rsidR="00654D22" w:rsidRPr="003507B4" w14:paraId="6C92B1C9" w14:textId="77777777" w:rsidTr="002A1A53">
        <w:trPr>
          <w:trHeight w:hRule="exact" w:val="244"/>
        </w:trPr>
        <w:tc>
          <w:tcPr>
            <w:tcW w:w="13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DF93D3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  <w:r w:rsidRPr="00DD7590">
              <w:rPr>
                <w:sz w:val="18"/>
                <w:szCs w:val="18"/>
              </w:rPr>
              <w:t>Gebäudecode:</w:t>
            </w:r>
          </w:p>
        </w:tc>
        <w:tc>
          <w:tcPr>
            <w:tcW w:w="21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6B395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94423B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674" w:type="dxa"/>
            <w:gridSpan w:val="8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804723E" w14:textId="0F778BBE" w:rsidR="00654D22" w:rsidRPr="00DD7590" w:rsidRDefault="000129D9" w:rsidP="00DD7590">
            <w:pPr>
              <w:spacing w:line="220" w:lineRule="exact"/>
              <w:rPr>
                <w:sz w:val="18"/>
                <w:szCs w:val="18"/>
              </w:rPr>
            </w:pPr>
            <w:r>
              <w:rPr>
                <w:rFonts w:eastAsia="MS Gothic"/>
                <w:sz w:val="15"/>
                <w:szCs w:val="15"/>
              </w:rPr>
              <w:t xml:space="preserve">   </w:t>
            </w:r>
            <w:r w:rsidR="00293A1C">
              <w:rPr>
                <w:rFonts w:eastAsia="MS Gothic"/>
                <w:sz w:val="18"/>
                <w:szCs w:val="18"/>
              </w:rPr>
              <w:t>Büro</w:t>
            </w:r>
          </w:p>
          <w:p w14:paraId="1D9F7856" w14:textId="261531DE" w:rsidR="00654D22" w:rsidRPr="00DD7590" w:rsidRDefault="00293A1C" w:rsidP="00DD7590">
            <w:pPr>
              <w:spacing w:line="220" w:lineRule="exact"/>
              <w:rPr>
                <w:sz w:val="18"/>
                <w:szCs w:val="18"/>
              </w:rPr>
            </w:pPr>
            <w:r>
              <w:rPr>
                <w:rFonts w:eastAsia="MS Gothic"/>
                <w:sz w:val="18"/>
                <w:szCs w:val="18"/>
              </w:rPr>
              <w:t xml:space="preserve">   </w:t>
            </w:r>
            <w:r w:rsidR="00654D22" w:rsidRPr="00DD7590">
              <w:rPr>
                <w:rFonts w:eastAsia="MS Gothic"/>
                <w:sz w:val="18"/>
                <w:szCs w:val="18"/>
              </w:rPr>
              <w:t>Labor</w:t>
            </w:r>
          </w:p>
        </w:tc>
        <w:tc>
          <w:tcPr>
            <w:tcW w:w="1636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C5AC5" w14:textId="77777777" w:rsidR="00293A1C" w:rsidRDefault="00293A1C" w:rsidP="00DD7590">
            <w:pPr>
              <w:spacing w:line="220" w:lineRule="exact"/>
              <w:rPr>
                <w:sz w:val="18"/>
                <w:szCs w:val="18"/>
              </w:rPr>
            </w:pPr>
            <w:r>
              <w:rPr>
                <w:rFonts w:eastAsia="MS Gothic"/>
                <w:sz w:val="18"/>
                <w:szCs w:val="18"/>
              </w:rPr>
              <w:t xml:space="preserve">    </w:t>
            </w:r>
            <w:r w:rsidR="00654D22" w:rsidRPr="00DD7590">
              <w:rPr>
                <w:rFonts w:eastAsia="MS Gothic"/>
                <w:sz w:val="18"/>
                <w:szCs w:val="18"/>
              </w:rPr>
              <w:t>Museum</w:t>
            </w:r>
          </w:p>
          <w:p w14:paraId="47BB610A" w14:textId="13AAFF8A" w:rsidR="00654D22" w:rsidRPr="00293A1C" w:rsidRDefault="00293A1C" w:rsidP="00DD7590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</w:t>
            </w:r>
            <w:r w:rsidR="00654D22" w:rsidRPr="00DD7590">
              <w:rPr>
                <w:rFonts w:eastAsia="MS Gothic"/>
                <w:sz w:val="18"/>
                <w:szCs w:val="18"/>
              </w:rPr>
              <w:t>Wohnung</w:t>
            </w:r>
          </w:p>
          <w:p w14:paraId="7A868FCD" w14:textId="2230385C" w:rsidR="00654D22" w:rsidRPr="00DD7590" w:rsidRDefault="00293A1C" w:rsidP="00DD7590">
            <w:pPr>
              <w:spacing w:line="220" w:lineRule="exact"/>
              <w:rPr>
                <w:sz w:val="18"/>
                <w:szCs w:val="18"/>
              </w:rPr>
            </w:pPr>
            <w:r>
              <w:rPr>
                <w:rFonts w:eastAsia="MS Gothic"/>
                <w:sz w:val="18"/>
                <w:szCs w:val="18"/>
              </w:rPr>
              <w:t xml:space="preserve">     </w:t>
            </w:r>
            <w:r w:rsidR="00490052" w:rsidRPr="00DD7590">
              <w:rPr>
                <w:rFonts w:eastAsia="MS Gothic"/>
                <w:sz w:val="18"/>
                <w:szCs w:val="18"/>
              </w:rPr>
              <w:t xml:space="preserve"> …</w:t>
            </w:r>
          </w:p>
        </w:tc>
        <w:tc>
          <w:tcPr>
            <w:tcW w:w="23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479D24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3599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316436AF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  <w:r w:rsidRPr="00DD7590">
              <w:rPr>
                <w:sz w:val="18"/>
                <w:szCs w:val="18"/>
              </w:rPr>
              <w:t>Universität Zürich</w:t>
            </w:r>
          </w:p>
        </w:tc>
      </w:tr>
      <w:tr w:rsidR="00A24849" w:rsidRPr="003507B4" w14:paraId="01FEB3F9" w14:textId="77777777" w:rsidTr="00587423">
        <w:trPr>
          <w:trHeight w:hRule="exact" w:val="244"/>
        </w:trPr>
        <w:tc>
          <w:tcPr>
            <w:tcW w:w="13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BB6088" w14:textId="77777777" w:rsidR="00A24849" w:rsidRPr="00DD7590" w:rsidRDefault="00A24849" w:rsidP="00A24849">
            <w:pPr>
              <w:spacing w:line="220" w:lineRule="exact"/>
              <w:rPr>
                <w:sz w:val="18"/>
                <w:szCs w:val="18"/>
              </w:rPr>
            </w:pPr>
            <w:r w:rsidRPr="00DD7590">
              <w:rPr>
                <w:sz w:val="18"/>
                <w:szCs w:val="18"/>
              </w:rPr>
              <w:t>Strasse / Nr.:</w:t>
            </w:r>
          </w:p>
        </w:tc>
        <w:tc>
          <w:tcPr>
            <w:tcW w:w="21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32CA0" w14:textId="77777777" w:rsidR="00A24849" w:rsidRPr="00DD7590" w:rsidRDefault="00A24849" w:rsidP="00A24849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83F38E" w14:textId="77777777" w:rsidR="00A24849" w:rsidRPr="00DD7590" w:rsidRDefault="00A24849" w:rsidP="00A24849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674" w:type="dxa"/>
            <w:gridSpan w:val="8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B236B20" w14:textId="77777777" w:rsidR="00A24849" w:rsidRPr="00DD7590" w:rsidRDefault="00A24849" w:rsidP="00A24849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63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D16A9E" w14:textId="77777777" w:rsidR="00A24849" w:rsidRPr="00DD7590" w:rsidRDefault="00A24849" w:rsidP="00A24849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23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F3E785" w14:textId="77777777" w:rsidR="00A24849" w:rsidRPr="00DD7590" w:rsidRDefault="00A24849" w:rsidP="00A24849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3599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7C05B506" w14:textId="12446D53" w:rsidR="00A24849" w:rsidRPr="00DD7590" w:rsidRDefault="00A24849" w:rsidP="00A24849">
            <w:pPr>
              <w:spacing w:line="220" w:lineRule="exact"/>
              <w:rPr>
                <w:sz w:val="18"/>
                <w:szCs w:val="18"/>
              </w:rPr>
            </w:pPr>
            <w:r w:rsidRPr="00800C5F">
              <w:rPr>
                <w:sz w:val="18"/>
                <w:szCs w:val="18"/>
              </w:rPr>
              <w:t xml:space="preserve">Winterthurerstrasse 260 </w:t>
            </w:r>
          </w:p>
        </w:tc>
      </w:tr>
      <w:tr w:rsidR="00A24849" w:rsidRPr="003507B4" w14:paraId="3973C07F" w14:textId="77777777" w:rsidTr="00587423">
        <w:trPr>
          <w:trHeight w:hRule="exact" w:val="244"/>
        </w:trPr>
        <w:tc>
          <w:tcPr>
            <w:tcW w:w="13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4B16A0" w14:textId="77777777" w:rsidR="00A24849" w:rsidRPr="00DD7590" w:rsidRDefault="00A24849" w:rsidP="00A24849">
            <w:pPr>
              <w:spacing w:line="220" w:lineRule="exact"/>
              <w:rPr>
                <w:sz w:val="18"/>
                <w:szCs w:val="18"/>
              </w:rPr>
            </w:pPr>
            <w:r w:rsidRPr="00DD7590">
              <w:rPr>
                <w:sz w:val="18"/>
                <w:szCs w:val="18"/>
              </w:rPr>
              <w:t>PLZ:</w:t>
            </w:r>
          </w:p>
        </w:tc>
        <w:tc>
          <w:tcPr>
            <w:tcW w:w="21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FB054" w14:textId="77777777" w:rsidR="00A24849" w:rsidRPr="00DD7590" w:rsidRDefault="00A24849" w:rsidP="00A24849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0C3378" w14:textId="77777777" w:rsidR="00A24849" w:rsidRPr="00DD7590" w:rsidRDefault="00A24849" w:rsidP="00A24849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674" w:type="dxa"/>
            <w:gridSpan w:val="8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41F8232" w14:textId="77777777" w:rsidR="00A24849" w:rsidRPr="00DD7590" w:rsidRDefault="00A24849" w:rsidP="00A24849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63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D29EE4" w14:textId="77777777" w:rsidR="00A24849" w:rsidRPr="00DD7590" w:rsidRDefault="00A24849" w:rsidP="00A24849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23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266BCA" w14:textId="77777777" w:rsidR="00A24849" w:rsidRPr="00DD7590" w:rsidRDefault="00A24849" w:rsidP="00A24849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3599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1B0211DB" w14:textId="5DF8DAAB" w:rsidR="00A24849" w:rsidRPr="00DD7590" w:rsidRDefault="00A24849" w:rsidP="00A24849">
            <w:pPr>
              <w:spacing w:line="220" w:lineRule="exact"/>
              <w:rPr>
                <w:sz w:val="18"/>
                <w:szCs w:val="18"/>
              </w:rPr>
            </w:pPr>
            <w:r w:rsidRPr="00800C5F">
              <w:rPr>
                <w:sz w:val="18"/>
                <w:szCs w:val="18"/>
              </w:rPr>
              <w:t>8057 Zürich</w:t>
            </w:r>
            <w:r w:rsidRPr="00800C5F">
              <w:rPr>
                <w:sz w:val="13"/>
                <w:szCs w:val="13"/>
              </w:rPr>
              <w:t xml:space="preserve"> </w:t>
            </w:r>
          </w:p>
        </w:tc>
      </w:tr>
      <w:tr w:rsidR="00654D22" w:rsidRPr="003507B4" w14:paraId="0417D24C" w14:textId="77777777" w:rsidTr="002A1A53">
        <w:trPr>
          <w:trHeight w:hRule="exact" w:val="244"/>
        </w:trPr>
        <w:tc>
          <w:tcPr>
            <w:tcW w:w="13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AC9BFC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  <w:r w:rsidRPr="00DD7590">
              <w:rPr>
                <w:sz w:val="18"/>
                <w:szCs w:val="18"/>
              </w:rPr>
              <w:t>Ort:</w:t>
            </w:r>
          </w:p>
        </w:tc>
        <w:tc>
          <w:tcPr>
            <w:tcW w:w="21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8CFD8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7A34E8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674" w:type="dxa"/>
            <w:gridSpan w:val="8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14CA544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63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6CDFD1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23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D34505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3599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270BA078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</w:tr>
      <w:tr w:rsidR="00654D22" w:rsidRPr="003507B4" w14:paraId="61389F6B" w14:textId="77777777" w:rsidTr="002A1A53">
        <w:trPr>
          <w:trHeight w:hRule="exact" w:val="113"/>
        </w:trPr>
        <w:tc>
          <w:tcPr>
            <w:tcW w:w="13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EB51A7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A8354D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31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1CFAC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674" w:type="dxa"/>
            <w:gridSpan w:val="8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58C756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636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E3FD85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2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19188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3599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B913C8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</w:tr>
      <w:tr w:rsidR="00654D22" w:rsidRPr="003507B4" w14:paraId="055A02A4" w14:textId="77777777" w:rsidTr="002A1A53">
        <w:trPr>
          <w:trHeight w:hRule="exact" w:val="312"/>
        </w:trPr>
        <w:tc>
          <w:tcPr>
            <w:tcW w:w="10800" w:type="dxa"/>
            <w:gridSpan w:val="4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48BBD0" w14:textId="77777777" w:rsidR="00654D22" w:rsidRPr="00DD7590" w:rsidRDefault="00654D22" w:rsidP="00DD7590">
            <w:pPr>
              <w:spacing w:line="240" w:lineRule="atLeast"/>
              <w:rPr>
                <w:sz w:val="26"/>
                <w:szCs w:val="26"/>
              </w:rPr>
            </w:pPr>
            <w:r w:rsidRPr="00DD7590">
              <w:rPr>
                <w:b/>
                <w:sz w:val="26"/>
                <w:szCs w:val="26"/>
              </w:rPr>
              <w:t>Installation</w:t>
            </w:r>
          </w:p>
        </w:tc>
      </w:tr>
      <w:tr w:rsidR="00654D22" w:rsidRPr="003507B4" w14:paraId="2F1C1386" w14:textId="77777777" w:rsidTr="00A24849">
        <w:trPr>
          <w:trHeight w:hRule="exact" w:val="244"/>
        </w:trPr>
        <w:tc>
          <w:tcPr>
            <w:tcW w:w="2606" w:type="dxa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9240C84" w14:textId="3F17EAD2" w:rsidR="00654D22" w:rsidRPr="00DD7590" w:rsidRDefault="00521698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>
              <w:rPr>
                <w:rFonts w:eastAsia="MS Gothic"/>
                <w:sz w:val="18"/>
                <w:szCs w:val="18"/>
              </w:rPr>
              <w:t xml:space="preserve">    </w:t>
            </w:r>
            <w:r w:rsidR="00654D22" w:rsidRPr="00DD7590">
              <w:rPr>
                <w:rFonts w:eastAsia="MS Gothic"/>
                <w:sz w:val="18"/>
                <w:szCs w:val="18"/>
              </w:rPr>
              <w:t>Neuanlage</w:t>
            </w:r>
          </w:p>
        </w:tc>
        <w:tc>
          <w:tcPr>
            <w:tcW w:w="26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0113F9" w14:textId="5D2910D3" w:rsidR="00654D22" w:rsidRPr="00DD7590" w:rsidRDefault="00350FD1" w:rsidP="00DD7590">
            <w:pPr>
              <w:spacing w:line="220" w:lineRule="exact"/>
              <w:rPr>
                <w:sz w:val="18"/>
                <w:szCs w:val="18"/>
              </w:rPr>
            </w:pPr>
            <w:r>
              <w:rPr>
                <w:rFonts w:eastAsia="MS Gothic"/>
                <w:sz w:val="18"/>
                <w:szCs w:val="18"/>
              </w:rPr>
              <w:t xml:space="preserve">    </w:t>
            </w:r>
            <w:r w:rsidR="00654D22"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="00654D22" w:rsidRPr="00DD7590">
              <w:rPr>
                <w:rFonts w:eastAsia="MS Gothic"/>
                <w:sz w:val="18"/>
                <w:szCs w:val="18"/>
              </w:rPr>
              <w:t>Bauanschluss</w:t>
            </w:r>
          </w:p>
        </w:tc>
        <w:tc>
          <w:tcPr>
            <w:tcW w:w="261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680023" w14:textId="69E925B2" w:rsidR="00654D22" w:rsidRPr="00DD7590" w:rsidRDefault="00350FD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>
              <w:rPr>
                <w:rFonts w:eastAsia="MS Gothic"/>
                <w:sz w:val="18"/>
                <w:szCs w:val="18"/>
              </w:rPr>
              <w:t xml:space="preserve">    </w:t>
            </w:r>
            <w:r w:rsidR="00654D22"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="00654D22" w:rsidRPr="00DD7590">
              <w:rPr>
                <w:rFonts w:eastAsia="MS Gothic"/>
                <w:sz w:val="18"/>
                <w:szCs w:val="18"/>
              </w:rPr>
              <w:t>Temporär</w:t>
            </w:r>
          </w:p>
        </w:tc>
        <w:tc>
          <w:tcPr>
            <w:tcW w:w="265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DA1FE7" w14:textId="04655793" w:rsidR="00654D22" w:rsidRPr="00DD7590" w:rsidRDefault="00350FD1" w:rsidP="00DD7590">
            <w:pPr>
              <w:spacing w:line="220" w:lineRule="exact"/>
              <w:rPr>
                <w:sz w:val="28"/>
                <w:szCs w:val="28"/>
              </w:rPr>
            </w:pPr>
            <w:r>
              <w:rPr>
                <w:rFonts w:eastAsia="MS Gothic"/>
                <w:sz w:val="18"/>
                <w:szCs w:val="18"/>
              </w:rPr>
              <w:t xml:space="preserve">    </w:t>
            </w:r>
            <w:r w:rsidR="00654D22"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="00654D22" w:rsidRPr="00DD7590">
              <w:rPr>
                <w:rFonts w:eastAsia="MS Gothic"/>
                <w:sz w:val="18"/>
                <w:szCs w:val="18"/>
              </w:rPr>
              <w:t>Erweiterung</w:t>
            </w:r>
          </w:p>
        </w:tc>
        <w:tc>
          <w:tcPr>
            <w:tcW w:w="315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20684A8" w14:textId="77777777" w:rsidR="00654D22" w:rsidRPr="00DD7590" w:rsidRDefault="00654D22" w:rsidP="00DD7590">
            <w:pPr>
              <w:spacing w:line="220" w:lineRule="exact"/>
              <w:rPr>
                <w:sz w:val="28"/>
                <w:szCs w:val="28"/>
              </w:rPr>
            </w:pPr>
          </w:p>
        </w:tc>
      </w:tr>
      <w:tr w:rsidR="00654D22" w:rsidRPr="003507B4" w14:paraId="38E9AAD7" w14:textId="77777777" w:rsidTr="00A24849">
        <w:trPr>
          <w:trHeight w:hRule="exact" w:val="244"/>
        </w:trPr>
        <w:tc>
          <w:tcPr>
            <w:tcW w:w="2606" w:type="dxa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325C422" w14:textId="4D94F453" w:rsidR="00654D22" w:rsidRPr="00DD7590" w:rsidRDefault="00521698" w:rsidP="00DD7590">
            <w:pPr>
              <w:spacing w:line="220" w:lineRule="exact"/>
              <w:rPr>
                <w:rFonts w:ascii="Menlo Bold" w:eastAsia="MS Gothic" w:hAnsi="Menlo Bold" w:cs="Menlo Bold"/>
                <w:sz w:val="28"/>
                <w:szCs w:val="28"/>
              </w:rPr>
            </w:pPr>
            <w:r>
              <w:rPr>
                <w:rFonts w:eastAsia="MS Gothic"/>
                <w:sz w:val="18"/>
                <w:szCs w:val="18"/>
              </w:rPr>
              <w:t xml:space="preserve">    </w:t>
            </w:r>
            <w:r w:rsidR="00654D22" w:rsidRPr="00DD7590">
              <w:rPr>
                <w:rFonts w:eastAsia="MS Gothic"/>
                <w:sz w:val="18"/>
                <w:szCs w:val="18"/>
              </w:rPr>
              <w:t>Änderung</w:t>
            </w:r>
          </w:p>
        </w:tc>
        <w:tc>
          <w:tcPr>
            <w:tcW w:w="26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E23EFE" w14:textId="7B473CC4" w:rsidR="00654D22" w:rsidRPr="00DD7590" w:rsidRDefault="00350FD1" w:rsidP="00DD7590">
            <w:pPr>
              <w:spacing w:line="220" w:lineRule="exact"/>
              <w:rPr>
                <w:rFonts w:ascii="Menlo Bold" w:eastAsia="MS Gothic" w:hAnsi="Menlo Bold" w:cs="Menlo Bold"/>
                <w:sz w:val="28"/>
                <w:szCs w:val="28"/>
              </w:rPr>
            </w:pPr>
            <w:r>
              <w:rPr>
                <w:rFonts w:eastAsia="MS Gothic"/>
                <w:sz w:val="18"/>
                <w:szCs w:val="18"/>
              </w:rPr>
              <w:t xml:space="preserve">    </w:t>
            </w:r>
            <w:r w:rsidR="00654D22"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="00654D22" w:rsidRPr="00DD7590">
              <w:rPr>
                <w:rFonts w:eastAsia="MS Gothic"/>
                <w:sz w:val="18"/>
                <w:szCs w:val="18"/>
              </w:rPr>
              <w:t>Festplatz</w:t>
            </w:r>
          </w:p>
        </w:tc>
        <w:tc>
          <w:tcPr>
            <w:tcW w:w="261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976CAB" w14:textId="4394D304" w:rsidR="00654D22" w:rsidRPr="00DD7590" w:rsidRDefault="00350FD1" w:rsidP="00DD7590">
            <w:pPr>
              <w:spacing w:line="220" w:lineRule="exact"/>
              <w:rPr>
                <w:rFonts w:ascii="Menlo Bold" w:eastAsia="MS Gothic" w:hAnsi="Menlo Bold" w:cs="Menlo Bold"/>
                <w:sz w:val="28"/>
                <w:szCs w:val="28"/>
              </w:rPr>
            </w:pPr>
            <w:r>
              <w:rPr>
                <w:rFonts w:eastAsia="MS Gothic"/>
                <w:sz w:val="18"/>
                <w:szCs w:val="18"/>
              </w:rPr>
              <w:t xml:space="preserve">    </w:t>
            </w:r>
            <w:r w:rsidR="00654D22"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Pr="00DD7590">
              <w:rPr>
                <w:rFonts w:eastAsia="MS Gothic"/>
                <w:sz w:val="18"/>
                <w:szCs w:val="18"/>
              </w:rPr>
              <w:t>…</w:t>
            </w:r>
          </w:p>
        </w:tc>
        <w:tc>
          <w:tcPr>
            <w:tcW w:w="265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30A029" w14:textId="77777777" w:rsidR="00654D22" w:rsidRPr="00DD7590" w:rsidRDefault="00654D22" w:rsidP="00DD7590">
            <w:pPr>
              <w:spacing w:line="220" w:lineRule="exact"/>
              <w:rPr>
                <w:rFonts w:ascii="Menlo Bold" w:eastAsia="MS Gothic" w:hAnsi="Menlo Bold" w:cs="Menlo Bold"/>
                <w:sz w:val="28"/>
                <w:szCs w:val="28"/>
              </w:rPr>
            </w:pPr>
          </w:p>
        </w:tc>
        <w:tc>
          <w:tcPr>
            <w:tcW w:w="31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47CF5AD" w14:textId="77777777" w:rsidR="00654D22" w:rsidRPr="00DD7590" w:rsidRDefault="00654D22" w:rsidP="00DD7590">
            <w:pPr>
              <w:spacing w:line="220" w:lineRule="exact"/>
              <w:rPr>
                <w:sz w:val="28"/>
                <w:szCs w:val="28"/>
              </w:rPr>
            </w:pPr>
          </w:p>
        </w:tc>
      </w:tr>
      <w:tr w:rsidR="00654D22" w:rsidRPr="003507B4" w14:paraId="7CA44052" w14:textId="77777777" w:rsidTr="00A24849">
        <w:trPr>
          <w:trHeight w:val="841"/>
        </w:trPr>
        <w:tc>
          <w:tcPr>
            <w:tcW w:w="2324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4BCE66" w14:textId="77777777" w:rsidR="00654D22" w:rsidRPr="00DD7590" w:rsidRDefault="00654D22" w:rsidP="00DD7590">
            <w:pPr>
              <w:spacing w:line="220" w:lineRule="exact"/>
              <w:rPr>
                <w:rFonts w:ascii="Menlo Bold" w:eastAsia="MS Gothic" w:hAnsi="Menlo Bold" w:cs="Menlo Bold"/>
                <w:sz w:val="28"/>
                <w:szCs w:val="28"/>
              </w:rPr>
            </w:pPr>
            <w:r w:rsidRPr="00DD7590">
              <w:rPr>
                <w:b/>
                <w:sz w:val="18"/>
                <w:szCs w:val="18"/>
              </w:rPr>
              <w:t>Installationsbeschrieb:</w:t>
            </w:r>
          </w:p>
        </w:tc>
        <w:tc>
          <w:tcPr>
            <w:tcW w:w="8161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</w:tcMar>
          </w:tcPr>
          <w:p w14:paraId="323A0628" w14:textId="77777777" w:rsidR="00654D22" w:rsidRPr="00DD7590" w:rsidRDefault="00654D22" w:rsidP="00DD7590">
            <w:pPr>
              <w:spacing w:line="220" w:lineRule="exact"/>
              <w:rPr>
                <w:rFonts w:ascii="Menlo Bold" w:eastAsia="MS Gothic" w:hAnsi="Menlo Bold" w:cs="Menlo Bold"/>
                <w:sz w:val="28"/>
                <w:szCs w:val="28"/>
              </w:rPr>
            </w:pPr>
          </w:p>
        </w:tc>
        <w:tc>
          <w:tcPr>
            <w:tcW w:w="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0B03F8" w14:textId="77777777" w:rsidR="00654D22" w:rsidRPr="00DD7590" w:rsidRDefault="00654D22" w:rsidP="00DD7590">
            <w:pPr>
              <w:spacing w:line="220" w:lineRule="exact"/>
              <w:rPr>
                <w:rFonts w:ascii="Menlo Bold" w:eastAsia="MS Gothic" w:hAnsi="Menlo Bold" w:cs="Menlo Bold"/>
                <w:sz w:val="28"/>
                <w:szCs w:val="28"/>
              </w:rPr>
            </w:pPr>
          </w:p>
        </w:tc>
      </w:tr>
      <w:tr w:rsidR="00654D22" w:rsidRPr="003507B4" w14:paraId="20C6C3D8" w14:textId="77777777" w:rsidTr="002A1A53">
        <w:trPr>
          <w:trHeight w:hRule="exact" w:val="142"/>
        </w:trPr>
        <w:tc>
          <w:tcPr>
            <w:tcW w:w="23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44741D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4643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274CC9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2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B9831A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621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E74C3F" w14:textId="77777777" w:rsidR="00654D22" w:rsidRPr="00DD7590" w:rsidRDefault="00654D22" w:rsidP="00DD7590">
            <w:pPr>
              <w:spacing w:line="220" w:lineRule="exact"/>
              <w:rPr>
                <w:rFonts w:ascii="Menlo Bold" w:eastAsia="MS Gothic" w:hAnsi="Menlo Bold" w:cs="Menlo Bold"/>
                <w:sz w:val="18"/>
                <w:szCs w:val="18"/>
              </w:rPr>
            </w:pPr>
          </w:p>
        </w:tc>
        <w:tc>
          <w:tcPr>
            <w:tcW w:w="19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4D185" w14:textId="77777777" w:rsidR="00654D22" w:rsidRPr="00DD7590" w:rsidRDefault="00654D22" w:rsidP="00DD7590">
            <w:pPr>
              <w:spacing w:line="220" w:lineRule="exact"/>
              <w:rPr>
                <w:rFonts w:ascii="Menlo Bold" w:eastAsia="MS Gothic" w:hAnsi="Menlo Bold" w:cs="Menlo Bold"/>
                <w:sz w:val="18"/>
                <w:szCs w:val="18"/>
              </w:rPr>
            </w:pPr>
          </w:p>
        </w:tc>
      </w:tr>
      <w:tr w:rsidR="00824451" w:rsidRPr="003507B4" w14:paraId="5C41D703" w14:textId="77777777" w:rsidTr="002A1A53">
        <w:trPr>
          <w:trHeight w:hRule="exact" w:val="312"/>
        </w:trPr>
        <w:tc>
          <w:tcPr>
            <w:tcW w:w="34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53F7EF" w14:textId="77777777" w:rsidR="00824451" w:rsidRPr="00DD7590" w:rsidRDefault="00824451" w:rsidP="00DD7590">
            <w:pPr>
              <w:spacing w:line="240" w:lineRule="atLeast"/>
              <w:rPr>
                <w:rFonts w:eastAsia="MS Gothic"/>
                <w:b/>
                <w:sz w:val="26"/>
                <w:szCs w:val="26"/>
              </w:rPr>
            </w:pPr>
            <w:r w:rsidRPr="00DD7590">
              <w:rPr>
                <w:rFonts w:eastAsia="MS Gothic"/>
                <w:b/>
                <w:sz w:val="26"/>
                <w:szCs w:val="26"/>
              </w:rPr>
              <w:t>Verbraucher</w:t>
            </w:r>
          </w:p>
        </w:tc>
        <w:tc>
          <w:tcPr>
            <w:tcW w:w="7372" w:type="dxa"/>
            <w:gridSpan w:val="3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B43B9" w14:textId="77777777" w:rsidR="00824451" w:rsidRPr="00DD7590" w:rsidRDefault="00824451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Pr="00DD7590">
              <w:rPr>
                <w:rFonts w:eastAsia="MS Gothic"/>
                <w:sz w:val="18"/>
                <w:szCs w:val="18"/>
              </w:rPr>
              <w:t>gemäss beiliegender Liste</w:t>
            </w:r>
          </w:p>
        </w:tc>
      </w:tr>
      <w:tr w:rsidR="00C54A3A" w:rsidRPr="003507B4" w14:paraId="36FBF532" w14:textId="77777777" w:rsidTr="002A1A53">
        <w:trPr>
          <w:trHeight w:hRule="exact" w:val="284"/>
        </w:trPr>
        <w:tc>
          <w:tcPr>
            <w:tcW w:w="14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280E1" w14:textId="77777777" w:rsidR="00824451" w:rsidRPr="00DD7590" w:rsidRDefault="00824451" w:rsidP="00DD7590">
            <w:pPr>
              <w:spacing w:line="220" w:lineRule="exact"/>
              <w:jc w:val="center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sz w:val="18"/>
                <w:szCs w:val="18"/>
              </w:rPr>
              <w:t>Anzahl</w:t>
            </w:r>
          </w:p>
        </w:tc>
        <w:tc>
          <w:tcPr>
            <w:tcW w:w="3980" w:type="dxa"/>
            <w:gridSpan w:val="2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71C11" w14:textId="77777777" w:rsidR="00824451" w:rsidRPr="00DD7590" w:rsidRDefault="0082445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sz w:val="18"/>
                <w:szCs w:val="18"/>
              </w:rPr>
              <w:t>Verbraucher</w:t>
            </w: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C9A55" w14:textId="77777777" w:rsidR="00824451" w:rsidRPr="00DD7590" w:rsidRDefault="0082445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sz w:val="18"/>
                <w:szCs w:val="18"/>
              </w:rPr>
              <w:t>Anschlussgesuch</w:t>
            </w:r>
          </w:p>
        </w:tc>
        <w:tc>
          <w:tcPr>
            <w:tcW w:w="116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986C5" w14:textId="77777777" w:rsidR="00824451" w:rsidRPr="00DD7590" w:rsidRDefault="00824451" w:rsidP="00DD7590">
            <w:pPr>
              <w:spacing w:line="220" w:lineRule="exact"/>
              <w:jc w:val="center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sz w:val="18"/>
                <w:szCs w:val="18"/>
              </w:rPr>
              <w:t>kVA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40FE0" w14:textId="77777777" w:rsidR="00824451" w:rsidRPr="00DD7590" w:rsidRDefault="0082445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sz w:val="18"/>
                <w:szCs w:val="18"/>
              </w:rPr>
              <w:t>1L+N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1FC2F" w14:textId="77777777" w:rsidR="00824451" w:rsidRPr="00DD7590" w:rsidRDefault="0082445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sz w:val="18"/>
                <w:szCs w:val="18"/>
              </w:rPr>
              <w:t>2L+N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481FF" w14:textId="77777777" w:rsidR="00824451" w:rsidRPr="00DD7590" w:rsidRDefault="0082445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sz w:val="18"/>
                <w:szCs w:val="18"/>
              </w:rPr>
              <w:t>3L+N</w:t>
            </w:r>
          </w:p>
        </w:tc>
      </w:tr>
      <w:tr w:rsidR="00C54A3A" w:rsidRPr="003507B4" w14:paraId="7AB65720" w14:textId="77777777" w:rsidTr="002A1A53">
        <w:trPr>
          <w:trHeight w:hRule="exact" w:val="284"/>
        </w:trPr>
        <w:tc>
          <w:tcPr>
            <w:tcW w:w="1481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A45AB" w14:textId="77777777" w:rsidR="00824451" w:rsidRPr="00DD7590" w:rsidRDefault="0082445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3980" w:type="dxa"/>
            <w:gridSpan w:val="2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FAE66" w14:textId="77777777" w:rsidR="00824451" w:rsidRPr="00DD7590" w:rsidRDefault="00824451" w:rsidP="00DD7590">
            <w:pPr>
              <w:spacing w:line="220" w:lineRule="exact"/>
              <w:rPr>
                <w:rFonts w:ascii="Menlo Bold" w:eastAsia="MS Gothic" w:hAnsi="Menlo Bold" w:cs="Menlo Bold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273DF" w14:textId="77777777" w:rsidR="00824451" w:rsidRPr="00DD7590" w:rsidRDefault="00824451" w:rsidP="00DD7590">
            <w:pPr>
              <w:spacing w:line="220" w:lineRule="exact"/>
              <w:rPr>
                <w:rFonts w:ascii="Menlo Bold" w:eastAsia="MS Gothic" w:hAnsi="Menlo Bold" w:cs="Menlo Bold"/>
                <w:sz w:val="18"/>
                <w:szCs w:val="18"/>
              </w:rPr>
            </w:pPr>
          </w:p>
        </w:tc>
        <w:tc>
          <w:tcPr>
            <w:tcW w:w="1160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3EC61" w14:textId="77777777" w:rsidR="00824451" w:rsidRPr="00DD7590" w:rsidRDefault="0082445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71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03230" w14:textId="77777777" w:rsidR="00824451" w:rsidRPr="00DD7590" w:rsidRDefault="00824451" w:rsidP="00DD7590">
            <w:pPr>
              <w:spacing w:line="220" w:lineRule="exact"/>
              <w:jc w:val="center"/>
              <w:rPr>
                <w:rFonts w:eastAsia="MS Gothic"/>
                <w:sz w:val="28"/>
                <w:szCs w:val="2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</w:p>
        </w:tc>
        <w:tc>
          <w:tcPr>
            <w:tcW w:w="7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229F6" w14:textId="77777777" w:rsidR="00824451" w:rsidRPr="00DD7590" w:rsidRDefault="00824451" w:rsidP="00DD7590">
            <w:pPr>
              <w:spacing w:line="220" w:lineRule="exact"/>
              <w:jc w:val="center"/>
              <w:rPr>
                <w:rFonts w:eastAsia="MS Gothic"/>
                <w:sz w:val="28"/>
                <w:szCs w:val="2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</w:p>
        </w:tc>
        <w:tc>
          <w:tcPr>
            <w:tcW w:w="101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0A9FF" w14:textId="77777777" w:rsidR="00824451" w:rsidRPr="00DD7590" w:rsidRDefault="00824451" w:rsidP="00DD7590">
            <w:pPr>
              <w:spacing w:line="220" w:lineRule="exact"/>
              <w:jc w:val="center"/>
              <w:rPr>
                <w:rFonts w:eastAsia="MS Gothic"/>
                <w:sz w:val="28"/>
                <w:szCs w:val="2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</w:p>
        </w:tc>
      </w:tr>
      <w:tr w:rsidR="00C54A3A" w:rsidRPr="003507B4" w14:paraId="1B70CA30" w14:textId="77777777" w:rsidTr="002A1A53">
        <w:trPr>
          <w:trHeight w:hRule="exact" w:val="284"/>
        </w:trPr>
        <w:tc>
          <w:tcPr>
            <w:tcW w:w="1481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96F5F" w14:textId="77777777" w:rsidR="00824451" w:rsidRPr="00DD7590" w:rsidRDefault="0082445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3980" w:type="dxa"/>
            <w:gridSpan w:val="2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25604" w14:textId="77777777" w:rsidR="00824451" w:rsidRPr="00DD7590" w:rsidRDefault="00824451" w:rsidP="00DD7590">
            <w:pPr>
              <w:spacing w:line="220" w:lineRule="exact"/>
              <w:rPr>
                <w:rFonts w:ascii="Menlo Bold" w:eastAsia="MS Gothic" w:hAnsi="Menlo Bold" w:cs="Menlo Bold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AD4BC" w14:textId="77777777" w:rsidR="00824451" w:rsidRPr="00DD7590" w:rsidRDefault="00824451" w:rsidP="00DD7590">
            <w:pPr>
              <w:spacing w:line="220" w:lineRule="exact"/>
              <w:rPr>
                <w:rFonts w:ascii="Menlo Bold" w:eastAsia="MS Gothic" w:hAnsi="Menlo Bold" w:cs="Menlo Bold"/>
                <w:sz w:val="18"/>
                <w:szCs w:val="18"/>
              </w:rPr>
            </w:pPr>
          </w:p>
        </w:tc>
        <w:tc>
          <w:tcPr>
            <w:tcW w:w="1160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FFEC0" w14:textId="77777777" w:rsidR="00824451" w:rsidRPr="00DD7590" w:rsidRDefault="0082445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71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CC60B" w14:textId="77777777" w:rsidR="00824451" w:rsidRPr="00DD7590" w:rsidRDefault="00824451" w:rsidP="00DD7590">
            <w:pPr>
              <w:spacing w:line="220" w:lineRule="exact"/>
              <w:jc w:val="center"/>
              <w:rPr>
                <w:rFonts w:eastAsia="MS Gothic"/>
                <w:sz w:val="28"/>
                <w:szCs w:val="2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</w:p>
        </w:tc>
        <w:tc>
          <w:tcPr>
            <w:tcW w:w="7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679F8" w14:textId="77777777" w:rsidR="00824451" w:rsidRPr="00DD7590" w:rsidRDefault="00824451" w:rsidP="00DD7590">
            <w:pPr>
              <w:spacing w:line="220" w:lineRule="exact"/>
              <w:jc w:val="center"/>
              <w:rPr>
                <w:rFonts w:eastAsia="MS Gothic"/>
                <w:sz w:val="28"/>
                <w:szCs w:val="2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</w:p>
        </w:tc>
        <w:tc>
          <w:tcPr>
            <w:tcW w:w="101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22778" w14:textId="77777777" w:rsidR="00824451" w:rsidRPr="00DD7590" w:rsidRDefault="00824451" w:rsidP="00DD7590">
            <w:pPr>
              <w:spacing w:line="220" w:lineRule="exact"/>
              <w:jc w:val="center"/>
              <w:rPr>
                <w:rFonts w:eastAsia="MS Gothic"/>
                <w:sz w:val="28"/>
                <w:szCs w:val="2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</w:p>
        </w:tc>
      </w:tr>
      <w:tr w:rsidR="00C54A3A" w:rsidRPr="003507B4" w14:paraId="15E68043" w14:textId="77777777" w:rsidTr="002A1A53">
        <w:trPr>
          <w:trHeight w:hRule="exact" w:val="284"/>
        </w:trPr>
        <w:tc>
          <w:tcPr>
            <w:tcW w:w="1481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951A1" w14:textId="77777777" w:rsidR="00824451" w:rsidRPr="00DD7590" w:rsidRDefault="0082445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3980" w:type="dxa"/>
            <w:gridSpan w:val="2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D5E2F" w14:textId="77777777" w:rsidR="00824451" w:rsidRPr="00DD7590" w:rsidRDefault="00824451" w:rsidP="00DD7590">
            <w:pPr>
              <w:spacing w:line="220" w:lineRule="exact"/>
              <w:rPr>
                <w:rFonts w:ascii="Menlo Bold" w:eastAsia="MS Gothic" w:hAnsi="Menlo Bold" w:cs="Menlo Bold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322F7" w14:textId="77777777" w:rsidR="00824451" w:rsidRPr="00DD7590" w:rsidRDefault="00824451" w:rsidP="00DD7590">
            <w:pPr>
              <w:spacing w:line="220" w:lineRule="exact"/>
              <w:rPr>
                <w:rFonts w:ascii="Menlo Bold" w:eastAsia="MS Gothic" w:hAnsi="Menlo Bold" w:cs="Menlo Bold"/>
                <w:sz w:val="18"/>
                <w:szCs w:val="18"/>
              </w:rPr>
            </w:pPr>
          </w:p>
        </w:tc>
        <w:tc>
          <w:tcPr>
            <w:tcW w:w="1160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13B2A" w14:textId="77777777" w:rsidR="00824451" w:rsidRPr="00DD7590" w:rsidRDefault="0082445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71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7A780" w14:textId="77777777" w:rsidR="00824451" w:rsidRPr="00DD7590" w:rsidRDefault="00824451" w:rsidP="00DD7590">
            <w:pPr>
              <w:spacing w:line="220" w:lineRule="exact"/>
              <w:jc w:val="center"/>
              <w:rPr>
                <w:rFonts w:eastAsia="MS Gothic"/>
                <w:sz w:val="28"/>
                <w:szCs w:val="2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</w:p>
        </w:tc>
        <w:tc>
          <w:tcPr>
            <w:tcW w:w="7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1D369" w14:textId="77777777" w:rsidR="00824451" w:rsidRPr="00DD7590" w:rsidRDefault="00824451" w:rsidP="00DD7590">
            <w:pPr>
              <w:spacing w:line="220" w:lineRule="exact"/>
              <w:jc w:val="center"/>
              <w:rPr>
                <w:rFonts w:eastAsia="MS Gothic"/>
                <w:sz w:val="28"/>
                <w:szCs w:val="2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</w:p>
        </w:tc>
        <w:tc>
          <w:tcPr>
            <w:tcW w:w="101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82B01" w14:textId="77777777" w:rsidR="00824451" w:rsidRPr="00DD7590" w:rsidRDefault="00824451" w:rsidP="00DD7590">
            <w:pPr>
              <w:spacing w:line="220" w:lineRule="exact"/>
              <w:jc w:val="center"/>
              <w:rPr>
                <w:rFonts w:eastAsia="MS Gothic"/>
                <w:sz w:val="28"/>
                <w:szCs w:val="2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</w:p>
        </w:tc>
      </w:tr>
      <w:tr w:rsidR="00C54A3A" w:rsidRPr="003507B4" w14:paraId="0FE47385" w14:textId="77777777" w:rsidTr="002A1A53">
        <w:trPr>
          <w:trHeight w:hRule="exact" w:val="284"/>
        </w:trPr>
        <w:tc>
          <w:tcPr>
            <w:tcW w:w="1481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334F9" w14:textId="77777777" w:rsidR="00824451" w:rsidRPr="00DD7590" w:rsidRDefault="0082445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3980" w:type="dxa"/>
            <w:gridSpan w:val="2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41BDC" w14:textId="77777777" w:rsidR="00824451" w:rsidRPr="00DD7590" w:rsidRDefault="00824451" w:rsidP="00DD7590">
            <w:pPr>
              <w:spacing w:line="220" w:lineRule="exact"/>
              <w:rPr>
                <w:rFonts w:ascii="Menlo Bold" w:eastAsia="MS Gothic" w:hAnsi="Menlo Bold" w:cs="Menlo Bold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D93E0" w14:textId="77777777" w:rsidR="00824451" w:rsidRPr="00DD7590" w:rsidRDefault="00824451" w:rsidP="00DD7590">
            <w:pPr>
              <w:spacing w:line="220" w:lineRule="exact"/>
              <w:rPr>
                <w:rFonts w:ascii="Menlo Bold" w:eastAsia="MS Gothic" w:hAnsi="Menlo Bold" w:cs="Menlo Bold"/>
                <w:sz w:val="18"/>
                <w:szCs w:val="18"/>
              </w:rPr>
            </w:pPr>
          </w:p>
        </w:tc>
        <w:tc>
          <w:tcPr>
            <w:tcW w:w="1160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EC0C1" w14:textId="77777777" w:rsidR="00824451" w:rsidRPr="00DD7590" w:rsidRDefault="0082445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71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597CA" w14:textId="77777777" w:rsidR="00824451" w:rsidRPr="00DD7590" w:rsidRDefault="00824451" w:rsidP="00DD7590">
            <w:pPr>
              <w:spacing w:line="220" w:lineRule="exact"/>
              <w:jc w:val="center"/>
              <w:rPr>
                <w:rFonts w:ascii="Menlo Bold" w:eastAsia="MS Gothic" w:hAnsi="Menlo Bold" w:cs="Menlo Bold"/>
                <w:sz w:val="28"/>
                <w:szCs w:val="2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</w:p>
        </w:tc>
        <w:tc>
          <w:tcPr>
            <w:tcW w:w="7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CD49C" w14:textId="77777777" w:rsidR="00824451" w:rsidRPr="00DD7590" w:rsidRDefault="00824451" w:rsidP="00DD7590">
            <w:pPr>
              <w:spacing w:line="220" w:lineRule="exact"/>
              <w:jc w:val="center"/>
              <w:rPr>
                <w:rFonts w:ascii="Menlo Bold" w:eastAsia="MS Gothic" w:hAnsi="Menlo Bold" w:cs="Menlo Bold"/>
                <w:sz w:val="28"/>
                <w:szCs w:val="2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</w:p>
        </w:tc>
        <w:tc>
          <w:tcPr>
            <w:tcW w:w="101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52F4D" w14:textId="77777777" w:rsidR="00824451" w:rsidRPr="00DD7590" w:rsidRDefault="00824451" w:rsidP="00DD7590">
            <w:pPr>
              <w:spacing w:line="220" w:lineRule="exact"/>
              <w:jc w:val="center"/>
              <w:rPr>
                <w:rFonts w:ascii="Menlo Bold" w:eastAsia="MS Gothic" w:hAnsi="Menlo Bold" w:cs="Menlo Bold"/>
                <w:sz w:val="28"/>
                <w:szCs w:val="2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</w:p>
        </w:tc>
      </w:tr>
      <w:tr w:rsidR="00C54A3A" w:rsidRPr="003507B4" w14:paraId="7F545E00" w14:textId="77777777" w:rsidTr="002A1A53">
        <w:trPr>
          <w:trHeight w:hRule="exact" w:val="284"/>
        </w:trPr>
        <w:tc>
          <w:tcPr>
            <w:tcW w:w="1481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060ED" w14:textId="77777777" w:rsidR="00824451" w:rsidRPr="00DD7590" w:rsidRDefault="0082445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3980" w:type="dxa"/>
            <w:gridSpan w:val="2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332FF" w14:textId="77777777" w:rsidR="00824451" w:rsidRPr="00DD7590" w:rsidRDefault="00824451" w:rsidP="00DD7590">
            <w:pPr>
              <w:spacing w:line="220" w:lineRule="exact"/>
              <w:rPr>
                <w:rFonts w:ascii="Menlo Bold" w:eastAsia="MS Gothic" w:hAnsi="Menlo Bold" w:cs="Menlo Bold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844BE" w14:textId="77777777" w:rsidR="00824451" w:rsidRPr="00DD7590" w:rsidRDefault="00824451" w:rsidP="00DD7590">
            <w:pPr>
              <w:spacing w:line="220" w:lineRule="exact"/>
              <w:rPr>
                <w:rFonts w:ascii="Menlo Bold" w:eastAsia="MS Gothic" w:hAnsi="Menlo Bold" w:cs="Menlo Bold"/>
                <w:sz w:val="18"/>
                <w:szCs w:val="18"/>
              </w:rPr>
            </w:pPr>
          </w:p>
        </w:tc>
        <w:tc>
          <w:tcPr>
            <w:tcW w:w="1160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1FA47" w14:textId="77777777" w:rsidR="00824451" w:rsidRPr="00DD7590" w:rsidRDefault="0082445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71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B33AE" w14:textId="77777777" w:rsidR="00824451" w:rsidRPr="00DD7590" w:rsidRDefault="00824451" w:rsidP="00DD7590">
            <w:pPr>
              <w:spacing w:line="220" w:lineRule="exact"/>
              <w:jc w:val="center"/>
              <w:rPr>
                <w:rFonts w:ascii="Menlo Bold" w:eastAsia="MS Gothic" w:hAnsi="Menlo Bold" w:cs="Menlo Bold"/>
                <w:sz w:val="28"/>
                <w:szCs w:val="2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</w:p>
        </w:tc>
        <w:tc>
          <w:tcPr>
            <w:tcW w:w="7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A9BC3" w14:textId="77777777" w:rsidR="00824451" w:rsidRPr="00DD7590" w:rsidRDefault="00824451" w:rsidP="00DD7590">
            <w:pPr>
              <w:spacing w:line="220" w:lineRule="exact"/>
              <w:jc w:val="center"/>
              <w:rPr>
                <w:rFonts w:ascii="Menlo Bold" w:eastAsia="MS Gothic" w:hAnsi="Menlo Bold" w:cs="Menlo Bold"/>
                <w:sz w:val="28"/>
                <w:szCs w:val="2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</w:p>
        </w:tc>
        <w:tc>
          <w:tcPr>
            <w:tcW w:w="101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663EC" w14:textId="77777777" w:rsidR="00824451" w:rsidRPr="00DD7590" w:rsidRDefault="00824451" w:rsidP="00DD7590">
            <w:pPr>
              <w:spacing w:line="220" w:lineRule="exact"/>
              <w:jc w:val="center"/>
              <w:rPr>
                <w:rFonts w:ascii="Menlo Bold" w:eastAsia="MS Gothic" w:hAnsi="Menlo Bold" w:cs="Menlo Bold"/>
                <w:sz w:val="28"/>
                <w:szCs w:val="2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</w:p>
        </w:tc>
      </w:tr>
      <w:tr w:rsidR="00A0225A" w:rsidRPr="003507B4" w14:paraId="7CE033B1" w14:textId="77777777" w:rsidTr="002A1A53">
        <w:trPr>
          <w:trHeight w:hRule="exact" w:val="340"/>
        </w:trPr>
        <w:tc>
          <w:tcPr>
            <w:tcW w:w="2559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71D36" w14:textId="77777777" w:rsidR="00A0225A" w:rsidRPr="00DD7590" w:rsidRDefault="00A0225A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sz w:val="18"/>
                <w:szCs w:val="18"/>
              </w:rPr>
              <w:t xml:space="preserve">Installierte Leistung Total: </w:t>
            </w:r>
          </w:p>
        </w:tc>
        <w:tc>
          <w:tcPr>
            <w:tcW w:w="1397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87A28" w14:textId="77777777" w:rsidR="00A0225A" w:rsidRPr="00DD7590" w:rsidRDefault="00A0225A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5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32CB2" w14:textId="77777777" w:rsidR="00A0225A" w:rsidRPr="00DD7590" w:rsidRDefault="00A0225A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sz w:val="18"/>
                <w:szCs w:val="18"/>
              </w:rPr>
              <w:t>kVA</w:t>
            </w:r>
          </w:p>
        </w:tc>
        <w:tc>
          <w:tcPr>
            <w:tcW w:w="3896" w:type="dxa"/>
            <w:gridSpan w:val="2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66C2D" w14:textId="77777777" w:rsidR="00A0225A" w:rsidRPr="00DD7590" w:rsidRDefault="00A0225A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sz w:val="18"/>
                <w:szCs w:val="18"/>
              </w:rPr>
              <w:t>Voraussichtliche Maximalbelastung Total:</w:t>
            </w:r>
          </w:p>
        </w:tc>
        <w:tc>
          <w:tcPr>
            <w:tcW w:w="143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0C714" w14:textId="77777777" w:rsidR="00A0225A" w:rsidRPr="00DD7590" w:rsidRDefault="00A0225A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101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1FDBE" w14:textId="77777777" w:rsidR="00A0225A" w:rsidRPr="00DD7590" w:rsidRDefault="00A0225A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sz w:val="18"/>
                <w:szCs w:val="18"/>
              </w:rPr>
              <w:t>kVA</w:t>
            </w:r>
          </w:p>
        </w:tc>
      </w:tr>
      <w:tr w:rsidR="003507B4" w:rsidRPr="003507B4" w14:paraId="6B52682C" w14:textId="77777777" w:rsidTr="002A1A53">
        <w:trPr>
          <w:trHeight w:hRule="exact" w:val="397"/>
        </w:trPr>
        <w:tc>
          <w:tcPr>
            <w:tcW w:w="2559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C0D0E" w14:textId="77777777" w:rsidR="00A0225A" w:rsidRPr="00DD7590" w:rsidRDefault="00A0225A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sz w:val="18"/>
                <w:szCs w:val="18"/>
              </w:rPr>
              <w:t>Blindleistungskompensation:</w:t>
            </w:r>
          </w:p>
        </w:tc>
        <w:tc>
          <w:tcPr>
            <w:tcW w:w="2902" w:type="dxa"/>
            <w:gridSpan w:val="1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DA062" w14:textId="77777777" w:rsidR="00A0225A" w:rsidRPr="00DD7590" w:rsidRDefault="00A0225A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Pr="00DD7590">
              <w:rPr>
                <w:rFonts w:eastAsia="MS Gothic"/>
                <w:sz w:val="18"/>
                <w:szCs w:val="18"/>
              </w:rPr>
              <w:t xml:space="preserve">Einzel </w:t>
            </w: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Pr="00DD7590">
              <w:rPr>
                <w:rFonts w:eastAsia="MS Gothic"/>
                <w:sz w:val="18"/>
                <w:szCs w:val="18"/>
              </w:rPr>
              <w:t xml:space="preserve">Gruppe </w:t>
            </w: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28"/>
              </w:rPr>
              <w:t xml:space="preserve"> </w:t>
            </w:r>
            <w:proofErr w:type="gramStart"/>
            <w:r w:rsidR="003507B4" w:rsidRPr="00DD7590">
              <w:rPr>
                <w:rFonts w:eastAsia="MS Gothic"/>
                <w:sz w:val="18"/>
                <w:szCs w:val="18"/>
              </w:rPr>
              <w:t>Zentral</w:t>
            </w:r>
            <w:proofErr w:type="gramEnd"/>
          </w:p>
        </w:tc>
        <w:tc>
          <w:tcPr>
            <w:tcW w:w="59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EC8B0" w14:textId="77777777" w:rsidR="00A0225A" w:rsidRPr="00DD7590" w:rsidRDefault="00A0225A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5CFCC" w14:textId="77777777" w:rsidR="00A0225A" w:rsidRPr="00DD7590" w:rsidRDefault="00624B1E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sz w:val="18"/>
                <w:szCs w:val="18"/>
              </w:rPr>
              <w:t>kV</w:t>
            </w:r>
            <w:r w:rsidR="003507B4" w:rsidRPr="00DD7590">
              <w:rPr>
                <w:rFonts w:eastAsia="MS Gothic"/>
                <w:sz w:val="18"/>
                <w:szCs w:val="18"/>
              </w:rPr>
              <w:t>ar</w:t>
            </w:r>
          </w:p>
        </w:tc>
        <w:tc>
          <w:tcPr>
            <w:tcW w:w="4191" w:type="dxa"/>
            <w:gridSpan w:val="1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18001" w14:textId="77777777" w:rsidR="00A0225A" w:rsidRPr="00DD7590" w:rsidRDefault="00A0225A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Pr="00DD7590">
              <w:rPr>
                <w:rFonts w:eastAsia="MS Gothic"/>
                <w:sz w:val="18"/>
                <w:szCs w:val="18"/>
              </w:rPr>
              <w:t xml:space="preserve">Technisches Datenblatt </w:t>
            </w:r>
            <w:proofErr w:type="gramStart"/>
            <w:r w:rsidRPr="00DD7590">
              <w:rPr>
                <w:rFonts w:eastAsia="MS Gothic"/>
                <w:sz w:val="18"/>
                <w:szCs w:val="18"/>
              </w:rPr>
              <w:t>gem .Beilage</w:t>
            </w:r>
            <w:proofErr w:type="gramEnd"/>
          </w:p>
          <w:p w14:paraId="62F8775C" w14:textId="77777777" w:rsidR="003D1F0A" w:rsidRPr="00DD7590" w:rsidRDefault="003D1F0A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</w:p>
          <w:p w14:paraId="7107EBD2" w14:textId="77777777" w:rsidR="003D1F0A" w:rsidRPr="00DD7590" w:rsidRDefault="003D1F0A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</w:p>
          <w:p w14:paraId="57EECA9A" w14:textId="77777777" w:rsidR="003D1F0A" w:rsidRPr="00DD7590" w:rsidRDefault="003D1F0A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</w:p>
          <w:p w14:paraId="7EDF64C3" w14:textId="77777777" w:rsidR="003D1F0A" w:rsidRPr="00DD7590" w:rsidRDefault="003D1F0A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</w:p>
          <w:p w14:paraId="5B297F7B" w14:textId="77777777" w:rsidR="003D1F0A" w:rsidRPr="00DD7590" w:rsidRDefault="003D1F0A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</w:p>
          <w:p w14:paraId="620C6839" w14:textId="77777777" w:rsidR="003D1F0A" w:rsidRPr="00DD7590" w:rsidRDefault="003D1F0A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</w:p>
          <w:p w14:paraId="11074B0C" w14:textId="77777777" w:rsidR="003D1F0A" w:rsidRPr="00DD7590" w:rsidRDefault="003D1F0A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</w:p>
          <w:p w14:paraId="5FD6B3E5" w14:textId="77777777" w:rsidR="003D1F0A" w:rsidRPr="00DD7590" w:rsidRDefault="003D1F0A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</w:p>
          <w:p w14:paraId="4AC03C4C" w14:textId="77777777" w:rsidR="003D1F0A" w:rsidRPr="00DD7590" w:rsidRDefault="003D1F0A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</w:p>
          <w:p w14:paraId="4BD5FCDC" w14:textId="77777777" w:rsidR="003D1F0A" w:rsidRPr="00DD7590" w:rsidRDefault="003D1F0A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</w:p>
        </w:tc>
      </w:tr>
      <w:tr w:rsidR="00C54A3A" w:rsidRPr="003507B4" w14:paraId="5A911A51" w14:textId="77777777" w:rsidTr="00A24849">
        <w:trPr>
          <w:trHeight w:hRule="exact" w:val="397"/>
        </w:trPr>
        <w:tc>
          <w:tcPr>
            <w:tcW w:w="2559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36189" w14:textId="77777777" w:rsidR="003507B4" w:rsidRPr="00DD7590" w:rsidRDefault="003507B4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sz w:val="18"/>
                <w:szCs w:val="18"/>
              </w:rPr>
              <w:t>Energieerzeugungsanlage:</w:t>
            </w:r>
          </w:p>
        </w:tc>
        <w:tc>
          <w:tcPr>
            <w:tcW w:w="1397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1A0DC" w14:textId="77777777" w:rsidR="003507B4" w:rsidRPr="00DD7590" w:rsidRDefault="003507B4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5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4D476" w14:textId="77777777" w:rsidR="003507B4" w:rsidRPr="00DD7590" w:rsidRDefault="003507B4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sz w:val="18"/>
                <w:szCs w:val="18"/>
              </w:rPr>
              <w:t>kVA</w:t>
            </w:r>
          </w:p>
        </w:tc>
        <w:tc>
          <w:tcPr>
            <w:tcW w:w="2857" w:type="dxa"/>
            <w:gridSpan w:val="1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7AA14" w14:textId="77777777" w:rsidR="003507B4" w:rsidRPr="00DD7590" w:rsidRDefault="003507B4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Pr="00DD7590">
              <w:rPr>
                <w:rFonts w:eastAsia="MS Gothic"/>
                <w:sz w:val="18"/>
                <w:szCs w:val="18"/>
              </w:rPr>
              <w:t xml:space="preserve">Inselbetrieb </w:t>
            </w: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Pr="00DD7590">
              <w:rPr>
                <w:rFonts w:eastAsia="MS Gothic"/>
                <w:sz w:val="18"/>
                <w:szCs w:val="18"/>
              </w:rPr>
              <w:t>Parallelbetrieb</w:t>
            </w:r>
          </w:p>
        </w:tc>
        <w:tc>
          <w:tcPr>
            <w:tcW w:w="185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49ACE" w14:textId="77777777" w:rsidR="003507B4" w:rsidRPr="00DD7590" w:rsidRDefault="003507B4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sz w:val="18"/>
                <w:szCs w:val="18"/>
              </w:rPr>
              <w:t>Anschlussgesuch v.</w:t>
            </w:r>
          </w:p>
        </w:tc>
        <w:tc>
          <w:tcPr>
            <w:tcW w:w="13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3AD00" w14:textId="77777777" w:rsidR="003507B4" w:rsidRPr="00DD7590" w:rsidRDefault="003507B4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3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09C83" w14:textId="77777777" w:rsidR="003507B4" w:rsidRPr="00DD7590" w:rsidRDefault="003507B4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</w:tr>
      <w:tr w:rsidR="003D1F0A" w:rsidRPr="003507B4" w14:paraId="68501D43" w14:textId="77777777" w:rsidTr="002A1A53">
        <w:trPr>
          <w:trHeight w:hRule="exact" w:val="340"/>
        </w:trPr>
        <w:tc>
          <w:tcPr>
            <w:tcW w:w="2559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B6F45" w14:textId="77777777" w:rsidR="003D1F0A" w:rsidRPr="00DD7590" w:rsidRDefault="003D1F0A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sz w:val="18"/>
                <w:szCs w:val="18"/>
              </w:rPr>
              <w:t>Anschlussart:</w:t>
            </w:r>
          </w:p>
        </w:tc>
        <w:tc>
          <w:tcPr>
            <w:tcW w:w="8241" w:type="dxa"/>
            <w:gridSpan w:val="3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85560" w14:textId="77777777" w:rsidR="003D1F0A" w:rsidRPr="00DD7590" w:rsidRDefault="003D1F0A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sz w:val="18"/>
                <w:szCs w:val="18"/>
              </w:rPr>
              <w:t>Anschluss ab…</w:t>
            </w:r>
          </w:p>
        </w:tc>
      </w:tr>
      <w:tr w:rsidR="001167B5" w:rsidRPr="003507B4" w14:paraId="781672C4" w14:textId="77777777" w:rsidTr="002A1A53">
        <w:trPr>
          <w:cantSplit/>
          <w:trHeight w:hRule="exact" w:val="142"/>
        </w:trPr>
        <w:tc>
          <w:tcPr>
            <w:tcW w:w="2559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47F87ED" w14:textId="77777777" w:rsidR="001167B5" w:rsidRPr="00DD7590" w:rsidRDefault="001167B5" w:rsidP="00DD7590">
            <w:pPr>
              <w:spacing w:line="240" w:lineRule="atLeast"/>
              <w:rPr>
                <w:rFonts w:eastAsia="MS Gothic"/>
                <w:b/>
                <w:sz w:val="26"/>
                <w:szCs w:val="26"/>
              </w:rPr>
            </w:pPr>
            <w:r w:rsidRPr="00DD7590">
              <w:rPr>
                <w:rFonts w:eastAsia="MS Gothic"/>
                <w:b/>
                <w:sz w:val="26"/>
                <w:szCs w:val="26"/>
              </w:rPr>
              <w:t>Hausanschluss</w:t>
            </w:r>
          </w:p>
        </w:tc>
        <w:tc>
          <w:tcPr>
            <w:tcW w:w="869" w:type="dxa"/>
            <w:gridSpan w:val="4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8E8138" w14:textId="77777777" w:rsidR="001167B5" w:rsidRPr="00DD7590" w:rsidRDefault="001167B5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sz w:val="18"/>
                <w:szCs w:val="18"/>
              </w:rPr>
              <w:t>Standort:</w:t>
            </w:r>
          </w:p>
        </w:tc>
        <w:tc>
          <w:tcPr>
            <w:tcW w:w="16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FFE6F4" w14:textId="77777777" w:rsidR="001167B5" w:rsidRPr="00DD7590" w:rsidRDefault="001167B5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162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4C25E4" w14:textId="77777777" w:rsidR="001167B5" w:rsidRPr="00DD7590" w:rsidRDefault="001167B5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2415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64A0F" w14:textId="77777777" w:rsidR="001167B5" w:rsidRPr="00DD7590" w:rsidRDefault="001167B5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b/>
                <w:sz w:val="26"/>
                <w:szCs w:val="26"/>
              </w:rPr>
              <w:t>Erder</w:t>
            </w:r>
          </w:p>
        </w:tc>
        <w:tc>
          <w:tcPr>
            <w:tcW w:w="3195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3FE0F" w14:textId="77777777" w:rsidR="001167B5" w:rsidRPr="00DD7590" w:rsidRDefault="001167B5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b/>
                <w:sz w:val="26"/>
                <w:szCs w:val="26"/>
              </w:rPr>
              <w:t>Schutzmassnahmen</w:t>
            </w:r>
          </w:p>
        </w:tc>
      </w:tr>
      <w:tr w:rsidR="001167B5" w:rsidRPr="003507B4" w14:paraId="66E5FA4B" w14:textId="77777777" w:rsidTr="002A1A53">
        <w:trPr>
          <w:cantSplit/>
          <w:trHeight w:hRule="exact" w:val="244"/>
        </w:trPr>
        <w:tc>
          <w:tcPr>
            <w:tcW w:w="2559" w:type="dxa"/>
            <w:gridSpan w:val="9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03DC9EF" w14:textId="77777777" w:rsidR="001167B5" w:rsidRPr="00DD7590" w:rsidRDefault="001167B5" w:rsidP="00DD7590">
            <w:pPr>
              <w:spacing w:line="220" w:lineRule="exact"/>
              <w:rPr>
                <w:rFonts w:eastAsia="MS Gothic"/>
                <w:b/>
                <w:sz w:val="26"/>
                <w:szCs w:val="26"/>
              </w:rPr>
            </w:pPr>
          </w:p>
        </w:tc>
        <w:tc>
          <w:tcPr>
            <w:tcW w:w="869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788BB3" w14:textId="77777777" w:rsidR="001167B5" w:rsidRPr="00DD7590" w:rsidRDefault="001167B5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1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41C83" w14:textId="77777777" w:rsidR="001167B5" w:rsidRPr="00DD7590" w:rsidRDefault="001167B5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1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166FD5" w14:textId="77777777" w:rsidR="001167B5" w:rsidRPr="00DD7590" w:rsidRDefault="001167B5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2415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auto"/>
            <w:vAlign w:val="center"/>
          </w:tcPr>
          <w:p w14:paraId="14CD1898" w14:textId="77777777" w:rsidR="001167B5" w:rsidRPr="00DD7590" w:rsidRDefault="001167B5" w:rsidP="00DD7590">
            <w:pPr>
              <w:spacing w:line="220" w:lineRule="exact"/>
              <w:rPr>
                <w:rFonts w:eastAsia="MS Gothic"/>
                <w:b/>
                <w:sz w:val="26"/>
                <w:szCs w:val="26"/>
              </w:rPr>
            </w:pPr>
          </w:p>
        </w:tc>
        <w:tc>
          <w:tcPr>
            <w:tcW w:w="3195" w:type="dxa"/>
            <w:gridSpan w:val="12"/>
            <w:vMerge/>
            <w:tcBorders>
              <w:top w:val="nil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auto"/>
            <w:vAlign w:val="center"/>
          </w:tcPr>
          <w:p w14:paraId="1B354D5F" w14:textId="77777777" w:rsidR="001167B5" w:rsidRPr="00DD7590" w:rsidRDefault="001167B5" w:rsidP="00DD7590">
            <w:pPr>
              <w:spacing w:line="220" w:lineRule="exact"/>
              <w:rPr>
                <w:rFonts w:eastAsia="MS Gothic"/>
                <w:b/>
                <w:sz w:val="26"/>
                <w:szCs w:val="26"/>
              </w:rPr>
            </w:pPr>
          </w:p>
        </w:tc>
      </w:tr>
      <w:tr w:rsidR="001167B5" w:rsidRPr="003507B4" w14:paraId="4B82ECD9" w14:textId="77777777" w:rsidTr="002A1A53">
        <w:trPr>
          <w:cantSplit/>
          <w:trHeight w:hRule="exact" w:val="142"/>
        </w:trPr>
        <w:tc>
          <w:tcPr>
            <w:tcW w:w="2559" w:type="dxa"/>
            <w:gridSpan w:val="9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FC005B6" w14:textId="77777777" w:rsidR="00196E6A" w:rsidRPr="00DD7590" w:rsidRDefault="00196E6A" w:rsidP="00DD7590">
            <w:pPr>
              <w:spacing w:line="220" w:lineRule="exact"/>
              <w:rPr>
                <w:rFonts w:eastAsia="MS Gothic"/>
                <w:b/>
                <w:sz w:val="26"/>
                <w:szCs w:val="26"/>
              </w:rPr>
            </w:pPr>
          </w:p>
        </w:tc>
        <w:tc>
          <w:tcPr>
            <w:tcW w:w="86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A7D143" w14:textId="77777777" w:rsidR="00196E6A" w:rsidRPr="00DD7590" w:rsidRDefault="00196E6A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160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13CF61" w14:textId="77777777" w:rsidR="00196E6A" w:rsidRPr="00DD7590" w:rsidRDefault="00196E6A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16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07A67C" w14:textId="77777777" w:rsidR="00196E6A" w:rsidRPr="00DD7590" w:rsidRDefault="00196E6A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2415" w:type="dxa"/>
            <w:gridSpan w:val="14"/>
            <w:vMerge w:val="restart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AD29D" w14:textId="77777777" w:rsidR="00196E6A" w:rsidRPr="00DD7590" w:rsidRDefault="00196E6A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Pr="00DD7590">
              <w:rPr>
                <w:rFonts w:eastAsia="MS Gothic"/>
                <w:sz w:val="18"/>
                <w:szCs w:val="18"/>
              </w:rPr>
              <w:t>bestehend</w:t>
            </w:r>
          </w:p>
          <w:p w14:paraId="3CBEBCB5" w14:textId="77777777" w:rsidR="00196E6A" w:rsidRPr="00DD7590" w:rsidRDefault="00196E6A" w:rsidP="00DD7590">
            <w:pPr>
              <w:spacing w:line="220" w:lineRule="exact"/>
              <w:rPr>
                <w:sz w:val="18"/>
                <w:szCs w:val="1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Pr="00DD7590">
              <w:rPr>
                <w:rFonts w:eastAsia="MS Gothic"/>
                <w:sz w:val="18"/>
                <w:szCs w:val="18"/>
              </w:rPr>
              <w:t>wird erstellt</w:t>
            </w:r>
          </w:p>
          <w:p w14:paraId="7C5A4644" w14:textId="77777777" w:rsidR="00196E6A" w:rsidRPr="00DD7590" w:rsidRDefault="00196E6A" w:rsidP="00DD7590">
            <w:pPr>
              <w:spacing w:line="220" w:lineRule="exact"/>
              <w:rPr>
                <w:sz w:val="18"/>
                <w:szCs w:val="1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Pr="00DD7590">
              <w:rPr>
                <w:rFonts w:eastAsia="MS Gothic"/>
                <w:sz w:val="18"/>
                <w:szCs w:val="18"/>
              </w:rPr>
              <w:t>Fundamenterder</w:t>
            </w:r>
          </w:p>
          <w:p w14:paraId="2E4688BA" w14:textId="77777777" w:rsidR="00196E6A" w:rsidRPr="00DD7590" w:rsidRDefault="00196E6A" w:rsidP="00DD7590">
            <w:pPr>
              <w:spacing w:line="220" w:lineRule="exact"/>
              <w:rPr>
                <w:rFonts w:eastAsia="MS Gothic"/>
                <w:b/>
                <w:sz w:val="26"/>
                <w:szCs w:val="26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</w:p>
        </w:tc>
        <w:tc>
          <w:tcPr>
            <w:tcW w:w="3195" w:type="dxa"/>
            <w:gridSpan w:val="12"/>
            <w:vMerge w:val="restart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8224F" w14:textId="77777777" w:rsidR="00196E6A" w:rsidRPr="00DD7590" w:rsidRDefault="00196E6A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Pr="00DD7590">
              <w:rPr>
                <w:rFonts w:eastAsia="MS Gothic"/>
                <w:sz w:val="18"/>
                <w:szCs w:val="18"/>
              </w:rPr>
              <w:t>Nullung</w:t>
            </w:r>
          </w:p>
          <w:p w14:paraId="64490943" w14:textId="77777777" w:rsidR="00196E6A" w:rsidRPr="00DD7590" w:rsidRDefault="00196E6A" w:rsidP="00DD7590">
            <w:pPr>
              <w:spacing w:line="220" w:lineRule="exact"/>
              <w:rPr>
                <w:sz w:val="18"/>
                <w:szCs w:val="1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Pr="00DD7590">
              <w:rPr>
                <w:rFonts w:eastAsia="MS Gothic"/>
                <w:sz w:val="18"/>
                <w:szCs w:val="18"/>
              </w:rPr>
              <w:t>Schutzerdung</w:t>
            </w:r>
          </w:p>
          <w:p w14:paraId="60F54400" w14:textId="77777777" w:rsidR="00196E6A" w:rsidRPr="00DD7590" w:rsidRDefault="00196E6A" w:rsidP="00DD7590">
            <w:pPr>
              <w:spacing w:line="220" w:lineRule="exact"/>
              <w:rPr>
                <w:sz w:val="18"/>
                <w:szCs w:val="1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Pr="00DD7590">
              <w:rPr>
                <w:rFonts w:eastAsia="MS Gothic"/>
                <w:sz w:val="18"/>
                <w:szCs w:val="18"/>
              </w:rPr>
              <w:t>FI-Schalter</w:t>
            </w:r>
          </w:p>
          <w:p w14:paraId="3C3EAD16" w14:textId="77777777" w:rsidR="00196E6A" w:rsidRPr="00DD7590" w:rsidRDefault="00196E6A" w:rsidP="00DD7590">
            <w:pPr>
              <w:spacing w:line="220" w:lineRule="exact"/>
              <w:rPr>
                <w:rFonts w:eastAsia="MS Gothic"/>
                <w:b/>
                <w:sz w:val="26"/>
                <w:szCs w:val="26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28"/>
              </w:rPr>
              <w:t xml:space="preserve"> </w:t>
            </w:r>
          </w:p>
        </w:tc>
      </w:tr>
      <w:tr w:rsidR="001167B5" w:rsidRPr="003507B4" w14:paraId="27C1952B" w14:textId="77777777" w:rsidTr="002A1A53">
        <w:trPr>
          <w:trHeight w:hRule="exact" w:val="244"/>
        </w:trPr>
        <w:tc>
          <w:tcPr>
            <w:tcW w:w="1693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8C52216" w14:textId="77777777" w:rsidR="00196E6A" w:rsidRPr="00DD7590" w:rsidRDefault="00196E6A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Pr="00DD7590">
              <w:rPr>
                <w:rFonts w:eastAsia="MS Gothic"/>
                <w:sz w:val="18"/>
                <w:szCs w:val="18"/>
              </w:rPr>
              <w:t>bestehend</w:t>
            </w:r>
          </w:p>
        </w:tc>
        <w:tc>
          <w:tcPr>
            <w:tcW w:w="65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B99D5A" w14:textId="77777777" w:rsidR="00196E6A" w:rsidRPr="00DD7590" w:rsidRDefault="00196E6A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sz w:val="18"/>
                <w:szCs w:val="18"/>
              </w:rPr>
              <w:t xml:space="preserve"> A =</w:t>
            </w:r>
          </w:p>
        </w:tc>
        <w:tc>
          <w:tcPr>
            <w:tcW w:w="16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66D2D" w14:textId="77777777" w:rsidR="00196E6A" w:rsidRPr="00DD7590" w:rsidRDefault="00196E6A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114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2704E9" w14:textId="77777777" w:rsidR="00196E6A" w:rsidRPr="00DD7590" w:rsidRDefault="00196E6A" w:rsidP="00DD7590">
            <w:pPr>
              <w:spacing w:line="220" w:lineRule="exact"/>
              <w:rPr>
                <w:rFonts w:eastAsia="MS Gothic"/>
                <w:sz w:val="18"/>
                <w:szCs w:val="18"/>
                <w:vertAlign w:val="superscript"/>
              </w:rPr>
            </w:pPr>
            <w:r w:rsidRPr="00DD7590">
              <w:rPr>
                <w:rFonts w:eastAsia="MS Gothic"/>
                <w:sz w:val="18"/>
                <w:szCs w:val="18"/>
              </w:rPr>
              <w:t>mm</w:t>
            </w:r>
            <w:r w:rsidRPr="00DD7590">
              <w:rPr>
                <w:rFonts w:eastAsia="MS Gothic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415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3FC8A" w14:textId="77777777" w:rsidR="00196E6A" w:rsidRPr="00DD7590" w:rsidRDefault="00196E6A" w:rsidP="00DD7590">
            <w:pPr>
              <w:spacing w:line="220" w:lineRule="exact"/>
              <w:rPr>
                <w:rFonts w:eastAsia="MS Gothic"/>
                <w:b/>
                <w:sz w:val="26"/>
                <w:szCs w:val="26"/>
              </w:rPr>
            </w:pPr>
          </w:p>
        </w:tc>
        <w:tc>
          <w:tcPr>
            <w:tcW w:w="3195" w:type="dxa"/>
            <w:gridSpan w:val="1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C262E" w14:textId="77777777" w:rsidR="00196E6A" w:rsidRPr="00DD7590" w:rsidRDefault="00196E6A" w:rsidP="00DD7590">
            <w:pPr>
              <w:spacing w:line="220" w:lineRule="exact"/>
              <w:rPr>
                <w:sz w:val="18"/>
                <w:szCs w:val="18"/>
              </w:rPr>
            </w:pPr>
          </w:p>
        </w:tc>
      </w:tr>
      <w:tr w:rsidR="00196E6A" w:rsidRPr="003507B4" w14:paraId="2988ADC8" w14:textId="77777777" w:rsidTr="002A1A53">
        <w:trPr>
          <w:trHeight w:hRule="exact" w:val="629"/>
        </w:trPr>
        <w:tc>
          <w:tcPr>
            <w:tcW w:w="3428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846006" w14:textId="77777777" w:rsidR="00196E6A" w:rsidRPr="00DD7590" w:rsidRDefault="00196E6A" w:rsidP="00DD7590">
            <w:pPr>
              <w:spacing w:line="220" w:lineRule="exact"/>
              <w:rPr>
                <w:rFonts w:ascii="Menlo Bold" w:eastAsia="MS Gothic" w:hAnsi="Menlo Bold" w:cs="Menlo Bold"/>
                <w:sz w:val="28"/>
                <w:szCs w:val="2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Pr="00DD7590">
              <w:rPr>
                <w:rFonts w:eastAsia="MS Gothic"/>
                <w:sz w:val="18"/>
                <w:szCs w:val="18"/>
              </w:rPr>
              <w:t>muss erstellt / verstärkt werden</w:t>
            </w:r>
          </w:p>
        </w:tc>
        <w:tc>
          <w:tcPr>
            <w:tcW w:w="176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49203" w14:textId="77777777" w:rsidR="00196E6A" w:rsidRPr="00DD7590" w:rsidRDefault="00196E6A" w:rsidP="00DD7590">
            <w:pPr>
              <w:spacing w:line="220" w:lineRule="exact"/>
              <w:rPr>
                <w:rFonts w:ascii="Menlo Bold" w:eastAsia="MS Gothic" w:hAnsi="Menlo Bold" w:cs="Menlo Bold"/>
                <w:sz w:val="28"/>
                <w:szCs w:val="28"/>
              </w:rPr>
            </w:pPr>
          </w:p>
        </w:tc>
        <w:tc>
          <w:tcPr>
            <w:tcW w:w="2415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229AC" w14:textId="77777777" w:rsidR="00196E6A" w:rsidRPr="00DD7590" w:rsidRDefault="00196E6A" w:rsidP="00DD7590">
            <w:pPr>
              <w:spacing w:line="220" w:lineRule="exact"/>
              <w:rPr>
                <w:rFonts w:ascii="Menlo Bold" w:eastAsia="MS Gothic" w:hAnsi="Menlo Bold" w:cs="Menlo Bold"/>
                <w:sz w:val="28"/>
                <w:szCs w:val="28"/>
              </w:rPr>
            </w:pPr>
          </w:p>
        </w:tc>
        <w:tc>
          <w:tcPr>
            <w:tcW w:w="3195" w:type="dxa"/>
            <w:gridSpan w:val="1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5883E" w14:textId="77777777" w:rsidR="00196E6A" w:rsidRPr="00DD7590" w:rsidRDefault="00196E6A" w:rsidP="00DD7590">
            <w:pPr>
              <w:spacing w:line="220" w:lineRule="exact"/>
              <w:rPr>
                <w:rFonts w:ascii="Menlo Bold" w:eastAsia="MS Gothic" w:hAnsi="Menlo Bold" w:cs="Menlo Bold"/>
                <w:sz w:val="28"/>
                <w:szCs w:val="28"/>
              </w:rPr>
            </w:pPr>
          </w:p>
        </w:tc>
      </w:tr>
      <w:tr w:rsidR="00B76A7F" w:rsidRPr="003507B4" w14:paraId="0D61C5BF" w14:textId="77777777" w:rsidTr="002A1A53">
        <w:trPr>
          <w:trHeight w:hRule="exact" w:val="312"/>
        </w:trPr>
        <w:tc>
          <w:tcPr>
            <w:tcW w:w="5882" w:type="dxa"/>
            <w:gridSpan w:val="2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7FA3D9" w14:textId="77777777" w:rsidR="00B76A7F" w:rsidRPr="00DD7590" w:rsidRDefault="00B76A7F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  <w:r w:rsidRPr="00DD7590">
              <w:rPr>
                <w:b/>
                <w:sz w:val="26"/>
                <w:szCs w:val="26"/>
              </w:rPr>
              <w:t>Beilagen</w:t>
            </w:r>
          </w:p>
        </w:tc>
        <w:tc>
          <w:tcPr>
            <w:tcW w:w="4918" w:type="dxa"/>
            <w:gridSpan w:val="21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BDC5FF" w14:textId="77777777" w:rsidR="00B76A7F" w:rsidRPr="00DD7590" w:rsidRDefault="00B76A7F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  <w:r w:rsidRPr="00DD7590">
              <w:rPr>
                <w:b/>
                <w:sz w:val="26"/>
                <w:szCs w:val="26"/>
              </w:rPr>
              <w:t>Ausführendes Unternehmen</w:t>
            </w:r>
          </w:p>
        </w:tc>
      </w:tr>
      <w:tr w:rsidR="00B76A7F" w:rsidRPr="003507B4" w14:paraId="0B21E841" w14:textId="77777777" w:rsidTr="00A24849">
        <w:trPr>
          <w:trHeight w:hRule="exact" w:val="284"/>
        </w:trPr>
        <w:tc>
          <w:tcPr>
            <w:tcW w:w="2636" w:type="dxa"/>
            <w:gridSpan w:val="11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AEBD865" w14:textId="77777777" w:rsidR="00B76A7F" w:rsidRPr="00DD7590" w:rsidRDefault="00B76A7F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Pr="00DD7590">
              <w:rPr>
                <w:rFonts w:eastAsia="MS Gothic"/>
                <w:sz w:val="18"/>
                <w:szCs w:val="18"/>
              </w:rPr>
              <w:t>Schema, 2 Exemplare</w:t>
            </w:r>
          </w:p>
          <w:p w14:paraId="44D99ABE" w14:textId="77777777" w:rsidR="00B76A7F" w:rsidRPr="00DD7590" w:rsidRDefault="00B76A7F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18"/>
              </w:rPr>
              <w:t xml:space="preserve"> </w:t>
            </w:r>
            <w:r w:rsidRPr="00DD7590">
              <w:rPr>
                <w:rFonts w:eastAsia="MS Gothic"/>
                <w:sz w:val="18"/>
                <w:szCs w:val="18"/>
              </w:rPr>
              <w:t>Situationsplan</w:t>
            </w:r>
          </w:p>
          <w:p w14:paraId="6B125532" w14:textId="77777777" w:rsidR="00B76A7F" w:rsidRPr="00DD7590" w:rsidRDefault="00B76A7F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18"/>
              </w:rPr>
              <w:t xml:space="preserve"> </w:t>
            </w:r>
          </w:p>
          <w:p w14:paraId="395B47C4" w14:textId="77777777" w:rsidR="00B76A7F" w:rsidRPr="00DD7590" w:rsidRDefault="00B76A7F" w:rsidP="00DD7590">
            <w:pPr>
              <w:spacing w:line="220" w:lineRule="exact"/>
              <w:rPr>
                <w:rFonts w:eastAsia="MS Gothic"/>
                <w:b/>
                <w:sz w:val="18"/>
                <w:szCs w:val="18"/>
              </w:rPr>
            </w:pPr>
            <w:r w:rsidRPr="00DD7590">
              <w:rPr>
                <w:rFonts w:eastAsia="MS Gothic"/>
                <w:b/>
                <w:sz w:val="18"/>
                <w:szCs w:val="18"/>
              </w:rPr>
              <w:t>Bemerkungen:</w:t>
            </w:r>
          </w:p>
        </w:tc>
        <w:tc>
          <w:tcPr>
            <w:tcW w:w="3246" w:type="dxa"/>
            <w:gridSpan w:val="16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CF38E" w14:textId="77777777" w:rsidR="00B76A7F" w:rsidRPr="00DD7590" w:rsidRDefault="00B76A7F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Pr="00DD7590">
              <w:rPr>
                <w:rFonts w:eastAsia="MS Gothic"/>
                <w:sz w:val="18"/>
                <w:szCs w:val="18"/>
              </w:rPr>
              <w:t>Verbraucherliste</w:t>
            </w:r>
          </w:p>
          <w:p w14:paraId="2078881F" w14:textId="77777777" w:rsidR="00B76A7F" w:rsidRPr="00DD7590" w:rsidRDefault="00B76A7F" w:rsidP="00DD7590">
            <w:pPr>
              <w:spacing w:line="220" w:lineRule="exact"/>
              <w:rPr>
                <w:rFonts w:eastAsia="MS Gothic"/>
                <w:sz w:val="18"/>
                <w:szCs w:val="2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Pr="00DD7590">
              <w:rPr>
                <w:rFonts w:eastAsia="MS Gothic"/>
                <w:sz w:val="18"/>
                <w:szCs w:val="28"/>
              </w:rPr>
              <w:t>Anschlussgesuch</w:t>
            </w:r>
          </w:p>
        </w:tc>
        <w:tc>
          <w:tcPr>
            <w:tcW w:w="1311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0AD8B7" w14:textId="77777777" w:rsidR="00B76A7F" w:rsidRPr="00DD7590" w:rsidRDefault="00B76A7F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sz w:val="18"/>
                <w:szCs w:val="18"/>
              </w:rPr>
              <w:t>Datum:</w:t>
            </w:r>
          </w:p>
        </w:tc>
        <w:tc>
          <w:tcPr>
            <w:tcW w:w="3292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8BAF2" w14:textId="77777777" w:rsidR="00B76A7F" w:rsidRPr="00DD7590" w:rsidRDefault="00B76A7F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98C749" w14:textId="77777777" w:rsidR="00B76A7F" w:rsidRPr="00DD7590" w:rsidRDefault="00B76A7F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</w:tr>
      <w:tr w:rsidR="00B76A7F" w:rsidRPr="003507B4" w14:paraId="6D82013F" w14:textId="77777777" w:rsidTr="00A24849">
        <w:trPr>
          <w:trHeight w:hRule="exact" w:val="567"/>
        </w:trPr>
        <w:tc>
          <w:tcPr>
            <w:tcW w:w="2636" w:type="dxa"/>
            <w:gridSpan w:val="11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D7C9F3" w14:textId="77777777" w:rsidR="00B76A7F" w:rsidRPr="00DD7590" w:rsidRDefault="00B76A7F" w:rsidP="00DD7590">
            <w:pPr>
              <w:spacing w:line="220" w:lineRule="exact"/>
              <w:rPr>
                <w:rFonts w:eastAsia="MS Gothic"/>
                <w:b/>
                <w:sz w:val="18"/>
                <w:szCs w:val="18"/>
              </w:rPr>
            </w:pPr>
          </w:p>
        </w:tc>
        <w:tc>
          <w:tcPr>
            <w:tcW w:w="3246" w:type="dxa"/>
            <w:gridSpan w:val="1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B3BEE" w14:textId="77777777" w:rsidR="00B76A7F" w:rsidRPr="00DD7590" w:rsidRDefault="00B76A7F" w:rsidP="00DD7590">
            <w:pPr>
              <w:spacing w:line="220" w:lineRule="exact"/>
              <w:rPr>
                <w:rFonts w:eastAsia="MS Gothic"/>
                <w:b/>
                <w:sz w:val="18"/>
                <w:szCs w:val="18"/>
              </w:rPr>
            </w:pPr>
          </w:p>
        </w:tc>
        <w:tc>
          <w:tcPr>
            <w:tcW w:w="1311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E6EC55" w14:textId="77777777" w:rsidR="00B76A7F" w:rsidRPr="00DD7590" w:rsidRDefault="00B76A7F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sz w:val="18"/>
                <w:szCs w:val="18"/>
              </w:rPr>
              <w:t>Unterschrift:</w:t>
            </w:r>
          </w:p>
        </w:tc>
        <w:tc>
          <w:tcPr>
            <w:tcW w:w="32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54EAC" w14:textId="77777777" w:rsidR="00B76A7F" w:rsidRPr="00DD7590" w:rsidRDefault="00B76A7F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A7F580" w14:textId="77777777" w:rsidR="00B76A7F" w:rsidRPr="00DD7590" w:rsidRDefault="00B76A7F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</w:tr>
      <w:tr w:rsidR="00B76A7F" w:rsidRPr="003507B4" w14:paraId="305FF374" w14:textId="77777777" w:rsidTr="00A24849">
        <w:trPr>
          <w:trHeight w:hRule="exact" w:val="284"/>
        </w:trPr>
        <w:tc>
          <w:tcPr>
            <w:tcW w:w="2636" w:type="dxa"/>
            <w:gridSpan w:val="11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76AE3F" w14:textId="77777777" w:rsidR="00B76A7F" w:rsidRPr="00DD7590" w:rsidRDefault="00B76A7F" w:rsidP="00DD7590">
            <w:pPr>
              <w:spacing w:line="220" w:lineRule="exact"/>
              <w:rPr>
                <w:rFonts w:eastAsia="MS Gothic"/>
                <w:b/>
                <w:sz w:val="18"/>
                <w:szCs w:val="18"/>
              </w:rPr>
            </w:pPr>
          </w:p>
        </w:tc>
        <w:tc>
          <w:tcPr>
            <w:tcW w:w="3246" w:type="dxa"/>
            <w:gridSpan w:val="1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77123" w14:textId="77777777" w:rsidR="00B76A7F" w:rsidRPr="00DD7590" w:rsidRDefault="00B76A7F" w:rsidP="00DD7590">
            <w:pPr>
              <w:spacing w:line="220" w:lineRule="exact"/>
              <w:rPr>
                <w:rFonts w:eastAsia="MS Gothic"/>
                <w:b/>
                <w:sz w:val="18"/>
                <w:szCs w:val="18"/>
              </w:rPr>
            </w:pPr>
          </w:p>
        </w:tc>
        <w:tc>
          <w:tcPr>
            <w:tcW w:w="1311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38C4C24" w14:textId="77777777" w:rsidR="00B76A7F" w:rsidRPr="00DD7590" w:rsidRDefault="00B76A7F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3292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51E7CD" w14:textId="77777777" w:rsidR="00B76A7F" w:rsidRPr="00DD7590" w:rsidRDefault="00B76A7F" w:rsidP="00DD7590">
            <w:pPr>
              <w:spacing w:line="220" w:lineRule="exact"/>
              <w:rPr>
                <w:rFonts w:eastAsia="MS Gothic"/>
                <w:sz w:val="2"/>
                <w:szCs w:val="2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36A4E0" w14:textId="77777777" w:rsidR="00B76A7F" w:rsidRPr="00DD7590" w:rsidRDefault="00B76A7F" w:rsidP="00DD7590">
            <w:pPr>
              <w:spacing w:line="220" w:lineRule="exact"/>
              <w:rPr>
                <w:rFonts w:eastAsia="MS Gothic"/>
                <w:sz w:val="2"/>
                <w:szCs w:val="2"/>
              </w:rPr>
            </w:pPr>
          </w:p>
        </w:tc>
      </w:tr>
      <w:tr w:rsidR="00860147" w:rsidRPr="003507B4" w14:paraId="0C79993A" w14:textId="77777777" w:rsidTr="002A1A53">
        <w:trPr>
          <w:trHeight w:hRule="exact" w:val="312"/>
        </w:trPr>
        <w:tc>
          <w:tcPr>
            <w:tcW w:w="10800" w:type="dxa"/>
            <w:gridSpan w:val="4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6C0B66F4" w14:textId="77777777" w:rsidR="00860147" w:rsidRPr="00DD7590" w:rsidRDefault="00B76A7F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b/>
                <w:sz w:val="26"/>
                <w:szCs w:val="26"/>
              </w:rPr>
              <w:t>Entscheid des Netzbetreibers</w:t>
            </w:r>
          </w:p>
        </w:tc>
      </w:tr>
      <w:tr w:rsidR="00C54A3A" w:rsidRPr="003507B4" w14:paraId="6E5733E4" w14:textId="77777777" w:rsidTr="002A1A53">
        <w:trPr>
          <w:trHeight w:hRule="exact" w:val="244"/>
        </w:trPr>
        <w:tc>
          <w:tcPr>
            <w:tcW w:w="1693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vAlign w:val="center"/>
          </w:tcPr>
          <w:p w14:paraId="2FF7FFD7" w14:textId="77777777" w:rsidR="00860147" w:rsidRPr="00DD7590" w:rsidRDefault="00860147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Pr="00DD7590">
              <w:rPr>
                <w:rFonts w:eastAsia="MS Gothic"/>
                <w:sz w:val="18"/>
                <w:szCs w:val="18"/>
              </w:rPr>
              <w:t>bewilligt</w:t>
            </w:r>
          </w:p>
        </w:tc>
        <w:tc>
          <w:tcPr>
            <w:tcW w:w="17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581EB6AB" w14:textId="77777777" w:rsidR="00860147" w:rsidRPr="00DD7590" w:rsidRDefault="00860147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Pr="00DD7590">
              <w:rPr>
                <w:rFonts w:eastAsia="MS Gothic"/>
                <w:sz w:val="18"/>
                <w:szCs w:val="18"/>
              </w:rPr>
              <w:t>nicht bewilligt</w:t>
            </w:r>
          </w:p>
        </w:tc>
        <w:tc>
          <w:tcPr>
            <w:tcW w:w="191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2D52969D" w14:textId="77777777" w:rsidR="00860147" w:rsidRPr="00DD7590" w:rsidRDefault="00860147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Pr="00DD7590">
              <w:rPr>
                <w:rFonts w:eastAsia="MS Gothic"/>
                <w:sz w:val="18"/>
                <w:szCs w:val="18"/>
              </w:rPr>
              <w:t>teilweise bewilligt</w:t>
            </w:r>
          </w:p>
        </w:tc>
        <w:tc>
          <w:tcPr>
            <w:tcW w:w="246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5468CC5E" w14:textId="77777777" w:rsidR="00860147" w:rsidRPr="00DD7590" w:rsidRDefault="00860147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Pr="00DD7590">
              <w:rPr>
                <w:rFonts w:eastAsia="MS Gothic"/>
                <w:sz w:val="18"/>
                <w:szCs w:val="18"/>
              </w:rPr>
              <w:t>unter Vorbehalt bewilligt</w:t>
            </w:r>
          </w:p>
        </w:tc>
        <w:tc>
          <w:tcPr>
            <w:tcW w:w="9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537508FD" w14:textId="77777777" w:rsidR="00860147" w:rsidRPr="00DD7590" w:rsidRDefault="00860147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2066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4BE6BFC1" w14:textId="77777777" w:rsidR="00860147" w:rsidRPr="00DD7590" w:rsidRDefault="00860147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</w:tr>
      <w:tr w:rsidR="00E01A7E" w:rsidRPr="003507B4" w14:paraId="0B38745D" w14:textId="77777777" w:rsidTr="002A1A53">
        <w:trPr>
          <w:trHeight w:hRule="exact" w:val="244"/>
        </w:trPr>
        <w:tc>
          <w:tcPr>
            <w:tcW w:w="10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226E976F" w14:textId="77777777" w:rsidR="00E01A7E" w:rsidRPr="00DD7590" w:rsidRDefault="00E01A7E" w:rsidP="00DD7590">
            <w:pPr>
              <w:spacing w:line="220" w:lineRule="exact"/>
              <w:rPr>
                <w:rFonts w:ascii="Menlo Bold" w:eastAsia="MS Gothic" w:hAnsi="Menlo Bold" w:cs="Menlo Bold"/>
                <w:sz w:val="28"/>
                <w:szCs w:val="2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Pr="00DD7590">
              <w:rPr>
                <w:rFonts w:eastAsia="MS Gothic"/>
                <w:sz w:val="18"/>
                <w:szCs w:val="18"/>
              </w:rPr>
              <w:t>Schema</w:t>
            </w:r>
          </w:p>
        </w:tc>
        <w:tc>
          <w:tcPr>
            <w:tcW w:w="22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7B43C7E" w14:textId="77777777" w:rsidR="00E01A7E" w:rsidRPr="00DD7590" w:rsidRDefault="00E01A7E" w:rsidP="00DD7590">
            <w:pPr>
              <w:spacing w:line="220" w:lineRule="exact"/>
              <w:rPr>
                <w:rFonts w:ascii="Menlo Bold" w:eastAsia="MS Gothic" w:hAnsi="Menlo Bold" w:cs="Menlo Bold"/>
                <w:sz w:val="28"/>
                <w:szCs w:val="28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vAlign w:val="center"/>
          </w:tcPr>
          <w:p w14:paraId="288165F9" w14:textId="77777777" w:rsidR="00E01A7E" w:rsidRPr="00DD7590" w:rsidRDefault="00E01A7E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189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0731BDC7" w14:textId="77777777" w:rsidR="00E01A7E" w:rsidRPr="00DD7590" w:rsidRDefault="00E01A7E" w:rsidP="00DD7590">
            <w:pPr>
              <w:spacing w:line="220" w:lineRule="exact"/>
              <w:rPr>
                <w:rFonts w:ascii="Menlo Bold" w:eastAsia="MS Gothic" w:hAnsi="Menlo Bold" w:cs="Menlo Bold"/>
                <w:sz w:val="28"/>
                <w:szCs w:val="28"/>
              </w:rPr>
            </w:pPr>
            <w:r w:rsidRPr="00DD7590">
              <w:rPr>
                <w:rFonts w:eastAsia="MS Gothic"/>
                <w:sz w:val="18"/>
                <w:szCs w:val="18"/>
              </w:rPr>
              <w:t>beachten</w:t>
            </w:r>
          </w:p>
        </w:tc>
        <w:tc>
          <w:tcPr>
            <w:tcW w:w="246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1A4A373D" w14:textId="77777777" w:rsidR="00E01A7E" w:rsidRPr="00DD7590" w:rsidRDefault="00E01A7E" w:rsidP="00DD7590">
            <w:pPr>
              <w:spacing w:line="220" w:lineRule="exact"/>
              <w:rPr>
                <w:rFonts w:ascii="Menlo Bold" w:eastAsia="MS Gothic" w:hAnsi="Menlo Bold" w:cs="Menlo Bold"/>
                <w:sz w:val="28"/>
                <w:szCs w:val="2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</w:p>
        </w:tc>
        <w:tc>
          <w:tcPr>
            <w:tcW w:w="9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2C35DEA0" w14:textId="77777777" w:rsidR="00E01A7E" w:rsidRPr="00DD7590" w:rsidRDefault="00E01A7E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2066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29AA7432" w14:textId="77777777" w:rsidR="00E01A7E" w:rsidRPr="00DD7590" w:rsidRDefault="00E01A7E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</w:tr>
      <w:tr w:rsidR="00D27431" w:rsidRPr="003507B4" w14:paraId="7BB6228D" w14:textId="77777777" w:rsidTr="002A1A53">
        <w:trPr>
          <w:trHeight w:val="284"/>
        </w:trPr>
        <w:tc>
          <w:tcPr>
            <w:tcW w:w="3306" w:type="dxa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vAlign w:val="center"/>
          </w:tcPr>
          <w:p w14:paraId="0FD4D13B" w14:textId="77777777" w:rsidR="00D27431" w:rsidRPr="00DD7590" w:rsidRDefault="00D27431" w:rsidP="00DD7590">
            <w:pPr>
              <w:spacing w:line="220" w:lineRule="exact"/>
              <w:rPr>
                <w:rFonts w:eastAsia="MS Gothic"/>
                <w:b/>
                <w:sz w:val="18"/>
                <w:szCs w:val="18"/>
              </w:rPr>
            </w:pPr>
            <w:r w:rsidRPr="00DD7590">
              <w:rPr>
                <w:rFonts w:eastAsia="MS Gothic"/>
                <w:b/>
                <w:sz w:val="18"/>
                <w:szCs w:val="18"/>
              </w:rPr>
              <w:t>Bemerkungen: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726B75CF" w14:textId="77777777" w:rsidR="00D27431" w:rsidRPr="00DD7590" w:rsidRDefault="00D2743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189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1F937AF1" w14:textId="77777777" w:rsidR="00D27431" w:rsidRPr="00DD7590" w:rsidRDefault="00D2743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246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right w:w="113" w:type="dxa"/>
            </w:tcMar>
            <w:vAlign w:val="center"/>
          </w:tcPr>
          <w:p w14:paraId="77E02306" w14:textId="77777777" w:rsidR="00D27431" w:rsidRPr="00DD7590" w:rsidRDefault="00D27431" w:rsidP="00DD7590">
            <w:pPr>
              <w:spacing w:line="220" w:lineRule="exact"/>
              <w:jc w:val="righ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sz w:val="18"/>
                <w:szCs w:val="18"/>
              </w:rPr>
              <w:t xml:space="preserve">Stempel:  </w:t>
            </w:r>
          </w:p>
        </w:tc>
        <w:tc>
          <w:tcPr>
            <w:tcW w:w="9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6CAC9536" w14:textId="77777777" w:rsidR="00D27431" w:rsidRPr="00DD7590" w:rsidRDefault="00D2743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2066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33E53885" w14:textId="77777777" w:rsidR="00D27431" w:rsidRPr="00DD7590" w:rsidRDefault="00D2743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</w:tr>
      <w:tr w:rsidR="00D27431" w:rsidRPr="003507B4" w14:paraId="1BEB33C4" w14:textId="77777777" w:rsidTr="002A1A53">
        <w:trPr>
          <w:trHeight w:val="284"/>
        </w:trPr>
        <w:tc>
          <w:tcPr>
            <w:tcW w:w="3306" w:type="dxa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vAlign w:val="center"/>
          </w:tcPr>
          <w:p w14:paraId="15586C11" w14:textId="77777777" w:rsidR="00D27431" w:rsidRPr="00DD7590" w:rsidRDefault="00D2743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7C3690EE" w14:textId="77777777" w:rsidR="00D27431" w:rsidRPr="00DD7590" w:rsidRDefault="00D2743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189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5462E29C" w14:textId="77777777" w:rsidR="00D27431" w:rsidRPr="00DD7590" w:rsidRDefault="00D2743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2464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right w:w="113" w:type="dxa"/>
            </w:tcMar>
            <w:vAlign w:val="center"/>
          </w:tcPr>
          <w:p w14:paraId="709C6717" w14:textId="77777777" w:rsidR="00D27431" w:rsidRPr="00DD7590" w:rsidRDefault="00D27431" w:rsidP="00DD7590">
            <w:pPr>
              <w:spacing w:line="220" w:lineRule="exact"/>
              <w:jc w:val="righ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sz w:val="18"/>
                <w:szCs w:val="18"/>
              </w:rPr>
              <w:t>Datum, Unterschrift:</w:t>
            </w:r>
          </w:p>
        </w:tc>
        <w:tc>
          <w:tcPr>
            <w:tcW w:w="2998" w:type="dxa"/>
            <w:gridSpan w:val="11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3B2BD731" w14:textId="77777777" w:rsidR="00D27431" w:rsidRPr="00DD7590" w:rsidRDefault="00D2743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</w:tr>
      <w:tr w:rsidR="00D27431" w:rsidRPr="003507B4" w14:paraId="765D90FA" w14:textId="77777777" w:rsidTr="002A1A53">
        <w:trPr>
          <w:trHeight w:val="1022"/>
        </w:trPr>
        <w:tc>
          <w:tcPr>
            <w:tcW w:w="3306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292DAC30" w14:textId="77777777" w:rsidR="00D27431" w:rsidRPr="00DD7590" w:rsidRDefault="00D2743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583379F0" w14:textId="77777777" w:rsidR="00D27431" w:rsidRPr="00DD7590" w:rsidRDefault="00D2743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189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49D9D77C" w14:textId="77777777" w:rsidR="00D27431" w:rsidRPr="00DD7590" w:rsidRDefault="00D2743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2464" w:type="dxa"/>
            <w:gridSpan w:val="12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452C8E15" w14:textId="77777777" w:rsidR="00D27431" w:rsidRPr="00DD7590" w:rsidRDefault="00D27431" w:rsidP="00DD7590">
            <w:pPr>
              <w:spacing w:line="220" w:lineRule="exact"/>
              <w:jc w:val="righ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2998" w:type="dxa"/>
            <w:gridSpan w:val="11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5393E5" w14:textId="77777777" w:rsidR="00D27431" w:rsidRPr="00DD7590" w:rsidRDefault="00D2743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</w:tr>
    </w:tbl>
    <w:p w14:paraId="7E8FD063" w14:textId="77777777" w:rsidR="007A3DEE" w:rsidRPr="00860147" w:rsidRDefault="007A3DEE" w:rsidP="000C462F">
      <w:pPr>
        <w:spacing w:line="20" w:lineRule="exact"/>
        <w:rPr>
          <w:sz w:val="2"/>
          <w:szCs w:val="2"/>
        </w:rPr>
      </w:pPr>
    </w:p>
    <w:sectPr w:rsidR="007A3DEE" w:rsidRPr="00860147" w:rsidSect="000C46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843" w:right="851" w:bottom="0" w:left="851" w:header="284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615C88" w14:textId="77777777" w:rsidR="00DA7DEA" w:rsidRDefault="00DA7DEA">
      <w:r>
        <w:separator/>
      </w:r>
    </w:p>
  </w:endnote>
  <w:endnote w:type="continuationSeparator" w:id="0">
    <w:p w14:paraId="4390A3E1" w14:textId="77777777" w:rsidR="00DA7DEA" w:rsidRDefault="00DA7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Lucida Grande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enlo Bold">
    <w:altName w:val="DokChampa"/>
    <w:panose1 w:val="020B0709030604020204"/>
    <w:charset w:val="00"/>
    <w:family w:val="modern"/>
    <w:pitch w:val="fixed"/>
    <w:sig w:usb0="E60022FF" w:usb1="D000F1FB" w:usb2="00000028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4B5A3B" w14:textId="77777777" w:rsidR="00AC454E" w:rsidRDefault="00AC454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92930F" w14:textId="38A82827" w:rsidR="00F468A2" w:rsidRPr="00AC454E" w:rsidRDefault="00F468A2" w:rsidP="00AC454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27B71A" w14:textId="77777777" w:rsidR="00AC454E" w:rsidRDefault="00AC454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680501" w14:textId="77777777" w:rsidR="00DA7DEA" w:rsidRDefault="00DA7DEA">
      <w:r>
        <w:separator/>
      </w:r>
    </w:p>
  </w:footnote>
  <w:footnote w:type="continuationSeparator" w:id="0">
    <w:p w14:paraId="4DFF9703" w14:textId="77777777" w:rsidR="00DA7DEA" w:rsidRDefault="00DA7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D10D97" w14:textId="77777777" w:rsidR="00AC454E" w:rsidRDefault="00AC454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03A750" w14:textId="77777777" w:rsidR="00F468A2" w:rsidRDefault="00616067" w:rsidP="007A3DEE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CA9C008" wp14:editId="7EBC92E5">
              <wp:simplePos x="0" y="0"/>
              <wp:positionH relativeFrom="page">
                <wp:posOffset>5459730</wp:posOffset>
              </wp:positionH>
              <wp:positionV relativeFrom="page">
                <wp:posOffset>354965</wp:posOffset>
              </wp:positionV>
              <wp:extent cx="2124075" cy="965200"/>
              <wp:effectExtent l="0" t="0" r="0" b="0"/>
              <wp:wrapNone/>
              <wp:docPr id="4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124075" cy="965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E51228" w14:textId="1372EE84" w:rsidR="00DD0FD0" w:rsidRPr="00DB3DE7" w:rsidRDefault="00007368" w:rsidP="00BF3245">
                          <w:pPr>
                            <w:pStyle w:val="Universittseinheit"/>
                            <w:spacing w:line="240" w:lineRule="auto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Tierspital</w:t>
                          </w:r>
                        </w:p>
                        <w:p w14:paraId="48F64E11" w14:textId="77777777" w:rsidR="00F468A2" w:rsidRPr="00DB3DE7" w:rsidRDefault="00F468A2" w:rsidP="00BF3245">
                          <w:pPr>
                            <w:pStyle w:val="Absender"/>
                            <w:spacing w:line="240" w:lineRule="auto"/>
                            <w:rPr>
                              <w:sz w:val="18"/>
                              <w:szCs w:val="18"/>
                            </w:rPr>
                          </w:pPr>
                          <w:r w:rsidRPr="00DB3DE7">
                            <w:rPr>
                              <w:sz w:val="18"/>
                              <w:szCs w:val="18"/>
                            </w:rPr>
                            <w:t>Universität Zürich</w:t>
                          </w:r>
                        </w:p>
                        <w:p w14:paraId="2C1DAB3B" w14:textId="55401800" w:rsidR="00F468A2" w:rsidRPr="00DB3DE7" w:rsidRDefault="00F468A2" w:rsidP="00BF3245">
                          <w:pPr>
                            <w:pStyle w:val="Absender"/>
                            <w:spacing w:line="240" w:lineRule="auto"/>
                            <w:rPr>
                              <w:sz w:val="18"/>
                              <w:szCs w:val="18"/>
                            </w:rPr>
                          </w:pPr>
                          <w:r w:rsidRPr="00DB3DE7">
                            <w:rPr>
                              <w:sz w:val="18"/>
                              <w:szCs w:val="18"/>
                            </w:rPr>
                            <w:t xml:space="preserve">Betriebsdienst </w:t>
                          </w:r>
                          <w:r w:rsidR="00007368">
                            <w:rPr>
                              <w:sz w:val="18"/>
                              <w:szCs w:val="18"/>
                            </w:rPr>
                            <w:t>Tierspital</w:t>
                          </w:r>
                        </w:p>
                        <w:p w14:paraId="093ED419" w14:textId="0DA9D68E" w:rsidR="00BF3245" w:rsidRPr="00DB3DE7" w:rsidRDefault="002F3BC1" w:rsidP="00BF3245">
                          <w:pPr>
                            <w:pStyle w:val="Absender"/>
                            <w:spacing w:line="240" w:lineRule="auto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Winterthurerstrasse </w:t>
                          </w:r>
                          <w:r w:rsidR="00007368">
                            <w:rPr>
                              <w:sz w:val="18"/>
                              <w:szCs w:val="18"/>
                            </w:rPr>
                            <w:t>260</w:t>
                          </w:r>
                          <w:r w:rsidR="00F468A2" w:rsidRPr="00DB3DE7">
                            <w:rPr>
                              <w:sz w:val="18"/>
                              <w:szCs w:val="18"/>
                            </w:rPr>
                            <w:t xml:space="preserve"> </w:t>
                          </w:r>
                          <w:bookmarkStart w:id="0" w:name="Plz_Ort"/>
                        </w:p>
                        <w:p w14:paraId="4A5B7881" w14:textId="0A59C6EE" w:rsidR="00F468A2" w:rsidRPr="00DB3DE7" w:rsidRDefault="00F468A2" w:rsidP="00DB3DE7">
                          <w:pPr>
                            <w:pStyle w:val="Absender"/>
                            <w:spacing w:line="240" w:lineRule="auto"/>
                            <w:rPr>
                              <w:sz w:val="16"/>
                              <w:szCs w:val="16"/>
                            </w:rPr>
                          </w:pPr>
                          <w:r w:rsidRPr="00DB3DE7">
                            <w:rPr>
                              <w:sz w:val="18"/>
                              <w:szCs w:val="18"/>
                            </w:rPr>
                            <w:t>80</w:t>
                          </w:r>
                          <w:r w:rsidR="002F3BC1">
                            <w:rPr>
                              <w:sz w:val="18"/>
                              <w:szCs w:val="18"/>
                            </w:rPr>
                            <w:t>57</w:t>
                          </w:r>
                          <w:r w:rsidRPr="00DB3DE7">
                            <w:rPr>
                              <w:sz w:val="18"/>
                              <w:szCs w:val="18"/>
                            </w:rPr>
                            <w:t xml:space="preserve"> Zürich</w:t>
                          </w:r>
                          <w:bookmarkEnd w:id="0"/>
                          <w:r w:rsidRPr="00DB3DE7">
                            <w:rPr>
                              <w:sz w:val="13"/>
                              <w:szCs w:val="13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A9C008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6" type="#_x0000_t202" style="position:absolute;margin-left:429.9pt;margin-top:27.95pt;width:167.25pt;height:7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" filled="f" stroked="f">
              <v:textbox inset="0,0,0,0">
                <w:txbxContent>
                  <w:p w14:paraId="22E51228" w14:textId="1372EE84" w:rsidR="00DD0FD0" w:rsidRPr="00DB3DE7" w:rsidRDefault="00007368" w:rsidP="00BF3245">
                    <w:pPr>
                      <w:pStyle w:val="Universittseinheit"/>
                      <w:spacing w:line="240" w:lineRule="auto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Tierspital</w:t>
                    </w:r>
                  </w:p>
                  <w:p w14:paraId="48F64E11" w14:textId="77777777" w:rsidR="00F468A2" w:rsidRPr="00DB3DE7" w:rsidRDefault="00F468A2" w:rsidP="00BF3245">
                    <w:pPr>
                      <w:pStyle w:val="Absender"/>
                      <w:spacing w:line="240" w:lineRule="auto"/>
                      <w:rPr>
                        <w:sz w:val="18"/>
                        <w:szCs w:val="18"/>
                      </w:rPr>
                    </w:pPr>
                    <w:r w:rsidRPr="00DB3DE7">
                      <w:rPr>
                        <w:sz w:val="18"/>
                        <w:szCs w:val="18"/>
                      </w:rPr>
                      <w:t>Universität Zürich</w:t>
                    </w:r>
                  </w:p>
                  <w:p w14:paraId="2C1DAB3B" w14:textId="55401800" w:rsidR="00F468A2" w:rsidRPr="00DB3DE7" w:rsidRDefault="00F468A2" w:rsidP="00BF3245">
                    <w:pPr>
                      <w:pStyle w:val="Absender"/>
                      <w:spacing w:line="240" w:lineRule="auto"/>
                      <w:rPr>
                        <w:sz w:val="18"/>
                        <w:szCs w:val="18"/>
                      </w:rPr>
                    </w:pPr>
                    <w:r w:rsidRPr="00DB3DE7">
                      <w:rPr>
                        <w:sz w:val="18"/>
                        <w:szCs w:val="18"/>
                      </w:rPr>
                      <w:t xml:space="preserve">Betriebsdienst </w:t>
                    </w:r>
                    <w:r w:rsidR="00007368">
                      <w:rPr>
                        <w:sz w:val="18"/>
                        <w:szCs w:val="18"/>
                      </w:rPr>
                      <w:t>Tierspital</w:t>
                    </w:r>
                  </w:p>
                  <w:p w14:paraId="093ED419" w14:textId="0DA9D68E" w:rsidR="00BF3245" w:rsidRPr="00DB3DE7" w:rsidRDefault="002F3BC1" w:rsidP="00BF3245">
                    <w:pPr>
                      <w:pStyle w:val="Absender"/>
                      <w:spacing w:line="240" w:lineRule="auto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Winterthurerstrasse </w:t>
                    </w:r>
                    <w:r w:rsidR="00007368">
                      <w:rPr>
                        <w:sz w:val="18"/>
                        <w:szCs w:val="18"/>
                      </w:rPr>
                      <w:t>260</w:t>
                    </w:r>
                    <w:r w:rsidR="00F468A2" w:rsidRPr="00DB3DE7">
                      <w:rPr>
                        <w:sz w:val="18"/>
                        <w:szCs w:val="18"/>
                      </w:rPr>
                      <w:t xml:space="preserve"> </w:t>
                    </w:r>
                    <w:bookmarkStart w:id="1" w:name="Plz_Ort"/>
                  </w:p>
                  <w:p w14:paraId="4A5B7881" w14:textId="0A59C6EE" w:rsidR="00F468A2" w:rsidRPr="00DB3DE7" w:rsidRDefault="00F468A2" w:rsidP="00DB3DE7">
                    <w:pPr>
                      <w:pStyle w:val="Absender"/>
                      <w:spacing w:line="240" w:lineRule="auto"/>
                      <w:rPr>
                        <w:sz w:val="16"/>
                        <w:szCs w:val="16"/>
                      </w:rPr>
                    </w:pPr>
                    <w:r w:rsidRPr="00DB3DE7">
                      <w:rPr>
                        <w:sz w:val="18"/>
                        <w:szCs w:val="18"/>
                      </w:rPr>
                      <w:t>80</w:t>
                    </w:r>
                    <w:r w:rsidR="002F3BC1">
                      <w:rPr>
                        <w:sz w:val="18"/>
                        <w:szCs w:val="18"/>
                      </w:rPr>
                      <w:t>57</w:t>
                    </w:r>
                    <w:r w:rsidRPr="00DB3DE7">
                      <w:rPr>
                        <w:sz w:val="18"/>
                        <w:szCs w:val="18"/>
                      </w:rPr>
                      <w:t xml:space="preserve"> Zürich</w:t>
                    </w:r>
                    <w:bookmarkEnd w:id="1"/>
                    <w:r w:rsidRPr="00DB3DE7">
                      <w:rPr>
                        <w:sz w:val="13"/>
                        <w:szCs w:val="13"/>
                      </w:rPr>
                      <w:t xml:space="preserve"> 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0" locked="1" layoutInCell="1" allowOverlap="1" wp14:anchorId="02AD16C7" wp14:editId="454F8C29">
          <wp:simplePos x="0" y="0"/>
          <wp:positionH relativeFrom="page">
            <wp:posOffset>521970</wp:posOffset>
          </wp:positionH>
          <wp:positionV relativeFrom="page">
            <wp:posOffset>215900</wp:posOffset>
          </wp:positionV>
          <wp:extent cx="1868170" cy="684530"/>
          <wp:effectExtent l="0" t="0" r="0" b="0"/>
          <wp:wrapNone/>
          <wp:docPr id="3" name="Bild 14" descr="uzh_logo_d_pos_grau_1mm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4" descr="uzh_logo_d_pos_grau_1mm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8170" cy="684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3792F8" w14:textId="77777777" w:rsidR="00F468A2" w:rsidRDefault="00616067">
    <w:pPr>
      <w:pStyle w:val="Kopfzeile"/>
    </w:pPr>
    <w:r>
      <w:rPr>
        <w:noProof/>
      </w:rPr>
      <w:drawing>
        <wp:anchor distT="0" distB="0" distL="114300" distR="114300" simplePos="0" relativeHeight="251657216" behindDoc="0" locked="1" layoutInCell="1" allowOverlap="1" wp14:anchorId="17C0DFC2" wp14:editId="5D54DE4E">
          <wp:simplePos x="0" y="0"/>
          <wp:positionH relativeFrom="page">
            <wp:posOffset>521970</wp:posOffset>
          </wp:positionH>
          <wp:positionV relativeFrom="page">
            <wp:posOffset>212725</wp:posOffset>
          </wp:positionV>
          <wp:extent cx="1868170" cy="684530"/>
          <wp:effectExtent l="0" t="0" r="0" b="0"/>
          <wp:wrapNone/>
          <wp:docPr id="2" name="Bild 13" descr="uzh_logo_d_pos_grau_1mm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3" descr="uzh_logo_d_pos_grau_1mm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8170" cy="684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1" layoutInCell="1" allowOverlap="1" wp14:anchorId="1BE14575" wp14:editId="2C325B4B">
              <wp:simplePos x="0" y="0"/>
              <wp:positionH relativeFrom="page">
                <wp:posOffset>5048250</wp:posOffset>
              </wp:positionH>
              <wp:positionV relativeFrom="page">
                <wp:posOffset>331470</wp:posOffset>
              </wp:positionV>
              <wp:extent cx="2124075" cy="1403985"/>
              <wp:effectExtent l="0" t="0" r="0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124075" cy="1403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103F74F" w14:textId="77777777" w:rsidR="00F468A2" w:rsidRDefault="00F468A2" w:rsidP="007A3DEE">
                          <w:pPr>
                            <w:pStyle w:val="Universittseinheit"/>
                          </w:pPr>
                          <w:r>
                            <w:t>Betriebsdienst Zentrum</w:t>
                          </w:r>
                        </w:p>
                        <w:p w14:paraId="003369AB" w14:textId="77777777" w:rsidR="00F468A2" w:rsidRDefault="00F468A2" w:rsidP="007A3DEE">
                          <w:pPr>
                            <w:pStyle w:val="Absender"/>
                          </w:pPr>
                        </w:p>
                        <w:p w14:paraId="4F69820A" w14:textId="77777777" w:rsidR="00F468A2" w:rsidRDefault="00F468A2" w:rsidP="007A3DEE">
                          <w:pPr>
                            <w:pStyle w:val="Absender"/>
                          </w:pPr>
                          <w:r>
                            <w:t>Universität Zürich</w:t>
                          </w:r>
                        </w:p>
                        <w:p w14:paraId="1DAE86F6" w14:textId="77777777" w:rsidR="00F468A2" w:rsidRDefault="00F468A2" w:rsidP="007A3DEE">
                          <w:pPr>
                            <w:pStyle w:val="Absender"/>
                          </w:pPr>
                          <w:r>
                            <w:t>Betriebsdienst Zentrum</w:t>
                          </w:r>
                        </w:p>
                        <w:p w14:paraId="4B7C5E9D" w14:textId="77777777" w:rsidR="00F468A2" w:rsidRDefault="00F468A2" w:rsidP="007A3DEE">
                          <w:pPr>
                            <w:pStyle w:val="Absender"/>
                          </w:pPr>
                          <w:r>
                            <w:t>Rämistrasse 69</w:t>
                          </w:r>
                        </w:p>
                        <w:p w14:paraId="7D467F4E" w14:textId="77777777" w:rsidR="00F468A2" w:rsidRDefault="00F468A2" w:rsidP="007A3DEE">
                          <w:pPr>
                            <w:pStyle w:val="Absender"/>
                          </w:pPr>
                          <w:r>
                            <w:t>CH-8001 Zürich</w:t>
                          </w:r>
                        </w:p>
                        <w:p w14:paraId="148EBE1D" w14:textId="77777777" w:rsidR="00F468A2" w:rsidRPr="0084116D" w:rsidRDefault="00F468A2" w:rsidP="007A3DEE">
                          <w:pPr>
                            <w:pStyle w:val="Absender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E14575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397.5pt;margin-top:26.1pt;width:167.25pt;height:110.5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" filled="f" stroked="f">
              <v:textbox inset="0,0,0,0">
                <w:txbxContent>
                  <w:p w14:paraId="3103F74F" w14:textId="77777777" w:rsidR="00F468A2" w:rsidRDefault="00F468A2" w:rsidP="007A3DEE">
                    <w:pPr>
                      <w:pStyle w:val="Universittseinheit"/>
                    </w:pPr>
                    <w:r>
                      <w:t>Betriebsdienst Zentrum</w:t>
                    </w:r>
                  </w:p>
                  <w:p w14:paraId="003369AB" w14:textId="77777777" w:rsidR="00F468A2" w:rsidRDefault="00F468A2" w:rsidP="007A3DEE">
                    <w:pPr>
                      <w:pStyle w:val="Absender"/>
                    </w:pPr>
                  </w:p>
                  <w:p w14:paraId="4F69820A" w14:textId="77777777" w:rsidR="00F468A2" w:rsidRDefault="00F468A2" w:rsidP="007A3DEE">
                    <w:pPr>
                      <w:pStyle w:val="Absender"/>
                    </w:pPr>
                    <w:r>
                      <w:t>Universität Zürich</w:t>
                    </w:r>
                  </w:p>
                  <w:p w14:paraId="1DAE86F6" w14:textId="77777777" w:rsidR="00F468A2" w:rsidRDefault="00F468A2" w:rsidP="007A3DEE">
                    <w:pPr>
                      <w:pStyle w:val="Absender"/>
                    </w:pPr>
                    <w:r>
                      <w:t>Betriebsdienst Zentrum</w:t>
                    </w:r>
                  </w:p>
                  <w:p w14:paraId="4B7C5E9D" w14:textId="77777777" w:rsidR="00F468A2" w:rsidRDefault="00F468A2" w:rsidP="007A3DEE">
                    <w:pPr>
                      <w:pStyle w:val="Absender"/>
                    </w:pPr>
                    <w:r>
                      <w:t>Rämistrasse 69</w:t>
                    </w:r>
                  </w:p>
                  <w:p w14:paraId="7D467F4E" w14:textId="77777777" w:rsidR="00F468A2" w:rsidRDefault="00F468A2" w:rsidP="007A3DEE">
                    <w:pPr>
                      <w:pStyle w:val="Absender"/>
                    </w:pPr>
                    <w:r>
                      <w:t>CH-8001 Zürich</w:t>
                    </w:r>
                  </w:p>
                  <w:p w14:paraId="148EBE1D" w14:textId="77777777" w:rsidR="00F468A2" w:rsidRPr="0084116D" w:rsidRDefault="00F468A2" w:rsidP="007A3DEE">
                    <w:pPr>
                      <w:pStyle w:val="Absender"/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attachedTemplate r:id="rId1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7CC"/>
    <w:rsid w:val="00007368"/>
    <w:rsid w:val="000129D9"/>
    <w:rsid w:val="000C462F"/>
    <w:rsid w:val="000E2461"/>
    <w:rsid w:val="00113A27"/>
    <w:rsid w:val="001167B5"/>
    <w:rsid w:val="00121527"/>
    <w:rsid w:val="00140CC4"/>
    <w:rsid w:val="00157521"/>
    <w:rsid w:val="00161A85"/>
    <w:rsid w:val="001644B4"/>
    <w:rsid w:val="001652D1"/>
    <w:rsid w:val="00196E6A"/>
    <w:rsid w:val="001F4432"/>
    <w:rsid w:val="00293A1C"/>
    <w:rsid w:val="002A1A53"/>
    <w:rsid w:val="002D6101"/>
    <w:rsid w:val="002F3BC1"/>
    <w:rsid w:val="003507B4"/>
    <w:rsid w:val="00350C66"/>
    <w:rsid w:val="00350FD1"/>
    <w:rsid w:val="003D1F0A"/>
    <w:rsid w:val="003D785A"/>
    <w:rsid w:val="003E7534"/>
    <w:rsid w:val="00410FCB"/>
    <w:rsid w:val="00490052"/>
    <w:rsid w:val="004A1812"/>
    <w:rsid w:val="00521698"/>
    <w:rsid w:val="00523B8A"/>
    <w:rsid w:val="0059523B"/>
    <w:rsid w:val="005A10DE"/>
    <w:rsid w:val="005C1B1C"/>
    <w:rsid w:val="00616067"/>
    <w:rsid w:val="00624B1E"/>
    <w:rsid w:val="006314D9"/>
    <w:rsid w:val="0064739F"/>
    <w:rsid w:val="00654D22"/>
    <w:rsid w:val="006B2180"/>
    <w:rsid w:val="006C751D"/>
    <w:rsid w:val="00716FB3"/>
    <w:rsid w:val="0072779A"/>
    <w:rsid w:val="007619EE"/>
    <w:rsid w:val="007A3DEE"/>
    <w:rsid w:val="00807ADF"/>
    <w:rsid w:val="00824451"/>
    <w:rsid w:val="00830B78"/>
    <w:rsid w:val="00836166"/>
    <w:rsid w:val="00860147"/>
    <w:rsid w:val="008F02F1"/>
    <w:rsid w:val="00984213"/>
    <w:rsid w:val="009F6CD7"/>
    <w:rsid w:val="00A0225A"/>
    <w:rsid w:val="00A24849"/>
    <w:rsid w:val="00AC454E"/>
    <w:rsid w:val="00B12FFC"/>
    <w:rsid w:val="00B75BAF"/>
    <w:rsid w:val="00B76A7F"/>
    <w:rsid w:val="00B8315E"/>
    <w:rsid w:val="00BB4C33"/>
    <w:rsid w:val="00BC006A"/>
    <w:rsid w:val="00BF3245"/>
    <w:rsid w:val="00C219A2"/>
    <w:rsid w:val="00C54A3A"/>
    <w:rsid w:val="00CB44E5"/>
    <w:rsid w:val="00CB5C56"/>
    <w:rsid w:val="00CC53BD"/>
    <w:rsid w:val="00CF4B0C"/>
    <w:rsid w:val="00D210FE"/>
    <w:rsid w:val="00D27431"/>
    <w:rsid w:val="00D3312D"/>
    <w:rsid w:val="00D86EA0"/>
    <w:rsid w:val="00DA7DEA"/>
    <w:rsid w:val="00DB3DE7"/>
    <w:rsid w:val="00DC01E1"/>
    <w:rsid w:val="00DD0FD0"/>
    <w:rsid w:val="00DD7590"/>
    <w:rsid w:val="00E01A7E"/>
    <w:rsid w:val="00E775CF"/>
    <w:rsid w:val="00EA30D5"/>
    <w:rsid w:val="00EB17CC"/>
    <w:rsid w:val="00F468A2"/>
    <w:rsid w:val="00F61C55"/>
    <w:rsid w:val="00FB25D8"/>
    <w:rsid w:val="00FD1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21E73D09"/>
  <w14:defaultImageDpi w14:val="300"/>
  <w15:docId w15:val="{F66E5812-CB18-F940-B35B-A9FD94DED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de-CH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sid w:val="00196E6A"/>
    <w:rPr>
      <w:rFonts w:ascii="Arial" w:hAnsi="Arial" w:cs="Arial"/>
      <w:lang w:eastAsia="zh-TW"/>
    </w:rPr>
  </w:style>
  <w:style w:type="paragraph" w:styleId="berschrift1">
    <w:name w:val="heading 1"/>
    <w:basedOn w:val="Standard"/>
    <w:next w:val="Standard"/>
    <w:qFormat/>
    <w:rsid w:val="00FB3FC2"/>
    <w:pPr>
      <w:keepNext/>
      <w:outlineLvl w:val="0"/>
    </w:pPr>
    <w:rPr>
      <w:b/>
      <w:bCs/>
      <w:kern w:val="32"/>
    </w:rPr>
  </w:style>
  <w:style w:type="paragraph" w:styleId="berschrift2">
    <w:name w:val="heading 2"/>
    <w:basedOn w:val="Standard"/>
    <w:next w:val="Standard"/>
    <w:qFormat/>
    <w:rsid w:val="00FB3FC2"/>
    <w:pPr>
      <w:keepNext/>
      <w:outlineLvl w:val="1"/>
    </w:pPr>
    <w:rPr>
      <w:b/>
      <w:bCs/>
    </w:rPr>
  </w:style>
  <w:style w:type="paragraph" w:styleId="berschrift3">
    <w:name w:val="heading 3"/>
    <w:basedOn w:val="Standard"/>
    <w:next w:val="Standard"/>
    <w:qFormat/>
    <w:rsid w:val="00FB3FC2"/>
    <w:pPr>
      <w:keepNext/>
      <w:outlineLvl w:val="2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140CC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3D208E"/>
    <w:pPr>
      <w:tabs>
        <w:tab w:val="center" w:pos="4536"/>
        <w:tab w:val="right" w:pos="9072"/>
      </w:tabs>
      <w:spacing w:line="180" w:lineRule="exact"/>
    </w:pPr>
    <w:rPr>
      <w:sz w:val="15"/>
      <w:szCs w:val="15"/>
    </w:rPr>
  </w:style>
  <w:style w:type="table" w:styleId="Tabellenraster">
    <w:name w:val="Table Grid"/>
    <w:basedOn w:val="NormaleTabelle"/>
    <w:rsid w:val="00CE2323"/>
    <w:pPr>
      <w:spacing w:line="280" w:lineRule="atLeast"/>
    </w:pPr>
    <w:tblPr>
      <w:tblCellMar>
        <w:left w:w="0" w:type="dxa"/>
        <w:right w:w="0" w:type="dxa"/>
      </w:tblCellMar>
    </w:tblPr>
  </w:style>
  <w:style w:type="paragraph" w:customStyle="1" w:styleId="Universittseinheit">
    <w:name w:val="Universitätseinheit"/>
    <w:basedOn w:val="Standard"/>
    <w:rsid w:val="0084116D"/>
    <w:pPr>
      <w:spacing w:line="240" w:lineRule="exact"/>
    </w:pPr>
    <w:rPr>
      <w:b/>
      <w:bCs/>
    </w:rPr>
  </w:style>
  <w:style w:type="paragraph" w:customStyle="1" w:styleId="Absender">
    <w:name w:val="Absender"/>
    <w:basedOn w:val="Standard"/>
    <w:rsid w:val="0084116D"/>
    <w:pPr>
      <w:spacing w:line="180" w:lineRule="exact"/>
    </w:pPr>
    <w:rPr>
      <w:sz w:val="15"/>
      <w:szCs w:val="15"/>
    </w:rPr>
  </w:style>
  <w:style w:type="paragraph" w:customStyle="1" w:styleId="Betreff">
    <w:name w:val="Betreff"/>
    <w:basedOn w:val="Standard"/>
    <w:rsid w:val="003D208E"/>
    <w:rPr>
      <w:b/>
      <w:bCs/>
    </w:rPr>
  </w:style>
  <w:style w:type="paragraph" w:customStyle="1" w:styleId="Adresse">
    <w:name w:val="Adresse"/>
    <w:basedOn w:val="Standard"/>
    <w:rsid w:val="00F3503B"/>
    <w:pPr>
      <w:ind w:right="1985"/>
    </w:pPr>
  </w:style>
  <w:style w:type="paragraph" w:customStyle="1" w:styleId="Untereinheit">
    <w:name w:val="Untereinheit"/>
    <w:basedOn w:val="Universittseinheit"/>
    <w:rsid w:val="002A5F29"/>
    <w:rPr>
      <w:b w:val="0"/>
      <w:bCs w:val="0"/>
    </w:rPr>
  </w:style>
  <w:style w:type="character" w:customStyle="1" w:styleId="FuzeileZchn">
    <w:name w:val="Fußzeile Zchn"/>
    <w:link w:val="Fuzeile"/>
    <w:uiPriority w:val="99"/>
    <w:rsid w:val="000C462F"/>
    <w:rPr>
      <w:rFonts w:ascii="Arial" w:hAnsi="Arial" w:cs="Arial"/>
      <w:sz w:val="15"/>
      <w:szCs w:val="15"/>
      <w:lang w:val="de-CH" w:eastAsia="zh-TW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A1812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4A1812"/>
    <w:rPr>
      <w:rFonts w:ascii="Lucida Grande" w:hAnsi="Lucida Grande" w:cs="Lucida Grande"/>
      <w:sz w:val="18"/>
      <w:szCs w:val="18"/>
      <w:lang w:val="de-CH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PhilippGlatt/Downloads/Installationsanzeige_BDI_UZH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1992B849F2174EAE954962EB9BC2E3" ma:contentTypeVersion="10" ma:contentTypeDescription="Ein neues Dokument erstellen." ma:contentTypeScope="" ma:versionID="cb560bc764e32d838447465ad4c31592">
  <xsd:schema xmlns:xsd="http://www.w3.org/2001/XMLSchema" xmlns:xs="http://www.w3.org/2001/XMLSchema" xmlns:p="http://schemas.microsoft.com/office/2006/metadata/properties" xmlns:ns2="d733cef3-40de-471c-8ab8-58498efbd57c" xmlns:ns3="eff3329a-a710-401e-88cd-b17bf5fd001e" targetNamespace="http://schemas.microsoft.com/office/2006/metadata/properties" ma:root="true" ma:fieldsID="0a0ed300e06a5dab470cad6a60edc7b0" ns2:_="" ns3:_="">
    <xsd:import namespace="d733cef3-40de-471c-8ab8-58498efbd57c"/>
    <xsd:import namespace="eff3329a-a710-401e-88cd-b17bf5fd00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33cef3-40de-471c-8ab8-58498efbd5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7c938953-97e4-410d-a323-cf9a87d86f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3329a-a710-401e-88cd-b17bf5fd001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B10EA9-C5B5-834E-90B5-FA31AD02BB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1AA104-2CA1-4035-87A2-EDAAF5BB2898}"/>
</file>

<file path=customXml/itemProps3.xml><?xml version="1.0" encoding="utf-8"?>
<ds:datastoreItem xmlns:ds="http://schemas.openxmlformats.org/officeDocument/2006/customXml" ds:itemID="{227B9B05-EEE0-4D17-AA8F-EE5276610B74}"/>
</file>

<file path=docProps/app.xml><?xml version="1.0" encoding="utf-8"?>
<Properties xmlns="http://schemas.openxmlformats.org/officeDocument/2006/extended-properties" xmlns:vt="http://schemas.openxmlformats.org/officeDocument/2006/docPropsVTypes">
  <Template>Installationsanzeige_BDI_UZH.dot</Template>
  <TotalTime>0</TotalTime>
  <Pages>1</Pages>
  <Words>245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Brief</vt:lpstr>
    </vt:vector>
  </TitlesOfParts>
  <Company>Universität Zürich</Company>
  <LinksUpToDate>false</LinksUpToDate>
  <CharactersWithSpaces>1786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Brief</dc:title>
  <dc:subject/>
  <dc:creator>Philipp Glatt</dc:creator>
  <cp:keywords/>
  <dc:description>Vorlage uzh_brief_d MSO2011 v1 24.11.2010</dc:description>
  <cp:lastModifiedBy>Philipp Glatt</cp:lastModifiedBy>
  <cp:revision>4</cp:revision>
  <cp:lastPrinted>2021-09-22T09:53:00Z</cp:lastPrinted>
  <dcterms:created xsi:type="dcterms:W3CDTF">2021-09-22T10:42:00Z</dcterms:created>
  <dcterms:modified xsi:type="dcterms:W3CDTF">2021-09-22T10:47:00Z</dcterms:modified>
</cp:coreProperties>
</file>