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0" w:type="dxa"/>
        </w:tblCellMar>
        <w:tblLook w:val="04A0" w:firstRow="1" w:lastRow="0" w:firstColumn="1" w:lastColumn="0" w:noHBand="0" w:noVBand="1"/>
      </w:tblPr>
      <w:tblGrid>
        <w:gridCol w:w="1084"/>
        <w:gridCol w:w="290"/>
        <w:gridCol w:w="107"/>
        <w:gridCol w:w="212"/>
        <w:gridCol w:w="545"/>
        <w:gridCol w:w="86"/>
        <w:gridCol w:w="14"/>
        <w:gridCol w:w="9"/>
        <w:gridCol w:w="212"/>
        <w:gridCol w:w="47"/>
        <w:gridCol w:w="30"/>
        <w:gridCol w:w="670"/>
        <w:gridCol w:w="122"/>
        <w:gridCol w:w="11"/>
        <w:gridCol w:w="46"/>
        <w:gridCol w:w="172"/>
        <w:gridCol w:w="299"/>
        <w:gridCol w:w="85"/>
        <w:gridCol w:w="416"/>
        <w:gridCol w:w="425"/>
        <w:gridCol w:w="146"/>
        <w:gridCol w:w="162"/>
        <w:gridCol w:w="31"/>
        <w:gridCol w:w="110"/>
        <w:gridCol w:w="7"/>
        <w:gridCol w:w="123"/>
        <w:gridCol w:w="421"/>
        <w:gridCol w:w="169"/>
        <w:gridCol w:w="558"/>
        <w:gridCol w:w="358"/>
        <w:gridCol w:w="47"/>
        <w:gridCol w:w="171"/>
        <w:gridCol w:w="8"/>
        <w:gridCol w:w="8"/>
        <w:gridCol w:w="113"/>
        <w:gridCol w:w="291"/>
        <w:gridCol w:w="197"/>
        <w:gridCol w:w="33"/>
        <w:gridCol w:w="437"/>
        <w:gridCol w:w="72"/>
        <w:gridCol w:w="9"/>
        <w:gridCol w:w="381"/>
        <w:gridCol w:w="72"/>
        <w:gridCol w:w="259"/>
        <w:gridCol w:w="103"/>
        <w:gridCol w:w="620"/>
        <w:gridCol w:w="670"/>
        <w:gridCol w:w="147"/>
      </w:tblGrid>
      <w:tr w:rsidR="00FD1784" w:rsidRPr="003507B4" w14:paraId="62EB3E6C" w14:textId="77777777" w:rsidTr="00DD7590">
        <w:trPr>
          <w:trHeight w:hRule="exact" w:val="142"/>
        </w:trPr>
        <w:tc>
          <w:tcPr>
            <w:tcW w:w="3657" w:type="dxa"/>
            <w:gridSpan w:val="16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13C658" w14:textId="77777777" w:rsidR="00FD1784" w:rsidRPr="00DD7590" w:rsidRDefault="00FD1784" w:rsidP="00DD7590">
            <w:pPr>
              <w:spacing w:line="240" w:lineRule="atLeast"/>
              <w:rPr>
                <w:b/>
                <w:sz w:val="34"/>
                <w:szCs w:val="34"/>
              </w:rPr>
            </w:pPr>
            <w:r w:rsidRPr="00DD7590">
              <w:rPr>
                <w:b/>
                <w:sz w:val="34"/>
                <w:szCs w:val="34"/>
              </w:rPr>
              <w:t>Installationsanzeige</w:t>
            </w:r>
          </w:p>
        </w:tc>
        <w:tc>
          <w:tcPr>
            <w:tcW w:w="3536" w:type="dxa"/>
            <w:gridSpan w:val="17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6AD128F" w14:textId="77777777" w:rsidR="00FD1784" w:rsidRPr="00DD7590" w:rsidRDefault="00FD178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Exemplar Netzbetreiber</w:t>
            </w:r>
          </w:p>
          <w:p w14:paraId="28ADC3B4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Installations-Genehmigung</w:t>
            </w:r>
          </w:p>
        </w:tc>
        <w:tc>
          <w:tcPr>
            <w:tcW w:w="107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D399C5F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 xml:space="preserve">IA-Nr: </w:t>
            </w:r>
          </w:p>
        </w:tc>
        <w:tc>
          <w:tcPr>
            <w:tcW w:w="233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630A309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45EFEB27" w14:textId="77777777" w:rsidTr="00DD7590">
        <w:trPr>
          <w:trHeight w:val="423"/>
        </w:trPr>
        <w:tc>
          <w:tcPr>
            <w:tcW w:w="3657" w:type="dxa"/>
            <w:gridSpan w:val="16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C6B13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8A629A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1F5881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727B2C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9EC3668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FD1784" w:rsidRPr="003507B4" w14:paraId="6FEB1C50" w14:textId="77777777" w:rsidTr="00DD7590">
        <w:trPr>
          <w:trHeight w:hRule="exact" w:val="142"/>
        </w:trPr>
        <w:tc>
          <w:tcPr>
            <w:tcW w:w="3657" w:type="dxa"/>
            <w:gridSpan w:val="16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19ED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3536" w:type="dxa"/>
            <w:gridSpan w:val="1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785C03" w14:textId="77777777" w:rsidR="00FD1784" w:rsidRPr="00DD7590" w:rsidRDefault="00FD1784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07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7F6E9A6E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3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2768C5" w14:textId="77777777" w:rsidR="00FD1784" w:rsidRPr="00DD7590" w:rsidRDefault="00FD1784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72F8249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AA2598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Ausführendes Unternehmen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710DDC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Projektleitung</w:t>
            </w:r>
          </w:p>
        </w:tc>
        <w:tc>
          <w:tcPr>
            <w:tcW w:w="3404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F2DA25D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Kontaktperson</w:t>
            </w:r>
          </w:p>
          <w:p w14:paraId="04BAA3EE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Netzbetreiber</w:t>
            </w:r>
          </w:p>
        </w:tc>
      </w:tr>
      <w:tr w:rsidR="00654D22" w:rsidRPr="003507B4" w14:paraId="72026CF6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A5CD1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Bew.-Nr: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8AE8A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CA1CC" w14:textId="77777777" w:rsidR="00654D22" w:rsidRPr="00DD7590" w:rsidRDefault="00654D22" w:rsidP="00DD7590">
            <w:pPr>
              <w:spacing w:line="22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A7FBC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57203A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C0CF8B1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1B17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F0C2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933A1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88E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A28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81CDB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55BDE5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10FFD18" w14:textId="517EB7AA" w:rsidR="00654D22" w:rsidRPr="00DD7590" w:rsidRDefault="00DF2AEB" w:rsidP="00DD7590">
            <w:pPr>
              <w:spacing w:line="220" w:lineRule="exact"/>
              <w:ind w:left="-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Kurz </w:t>
            </w:r>
            <w:proofErr w:type="spellStart"/>
            <w:r>
              <w:rPr>
                <w:sz w:val="18"/>
                <w:szCs w:val="18"/>
              </w:rPr>
              <w:t>Lendi</w:t>
            </w:r>
            <w:proofErr w:type="spellEnd"/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0D6D7AC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0B65131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8AD7F8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361F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D168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9BB86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3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D299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327E1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7A1B530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E-Mail:</w:t>
            </w:r>
          </w:p>
        </w:tc>
        <w:tc>
          <w:tcPr>
            <w:tcW w:w="21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54E03C0" w14:textId="138BB053" w:rsidR="00654D22" w:rsidRPr="00DD7590" w:rsidRDefault="00DF2AEB" w:rsidP="00DD7590">
            <w:pPr>
              <w:spacing w:line="220" w:lineRule="exact"/>
              <w:ind w:left="-98" w:right="-59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kurt.lendi</w:t>
            </w:r>
            <w:r w:rsidR="00F61C55" w:rsidRPr="00DD7590">
              <w:rPr>
                <w:sz w:val="18"/>
                <w:szCs w:val="18"/>
              </w:rPr>
              <w:t>@</w:t>
            </w:r>
            <w:r w:rsidR="00654D22" w:rsidRPr="00DD7590">
              <w:rPr>
                <w:sz w:val="18"/>
                <w:szCs w:val="18"/>
              </w:rPr>
              <w:t>uzh.ch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CF2912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720D3593" w14:textId="77777777" w:rsidTr="00DD7590">
        <w:trPr>
          <w:trHeight w:hRule="exact" w:val="113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5931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91F2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E2D7C7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3AC61077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CD3FC2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Sachbearbeiter/in</w:t>
            </w: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14035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Voraussichtliche Inbetriebnahme</w:t>
            </w: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AD00E6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77D93CCC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B72746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Name: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799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E9DF8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22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314A2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Datum:</w:t>
            </w:r>
          </w:p>
        </w:tc>
        <w:tc>
          <w:tcPr>
            <w:tcW w:w="21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D3F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87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2FB3F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177B1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2ED8BF06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E677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Tel: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A50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F003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6835C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8E471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17762CAA" w14:textId="77777777" w:rsidTr="00DD7590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25223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8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9DA9E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419" w:type="dxa"/>
            <w:gridSpan w:val="11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8C300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A6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F3A7B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40909CE3" w14:textId="77777777" w:rsidTr="00DD7590">
        <w:trPr>
          <w:trHeight w:hRule="exact" w:val="244"/>
        </w:trPr>
        <w:tc>
          <w:tcPr>
            <w:tcW w:w="365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B9C4209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Standort der Anlage</w:t>
            </w:r>
          </w:p>
        </w:tc>
        <w:tc>
          <w:tcPr>
            <w:tcW w:w="3544" w:type="dxa"/>
            <w:gridSpan w:val="1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9E29AA" w14:textId="3D6CA0A9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Gebäudeart</w:t>
            </w:r>
            <w:r w:rsidR="000129D9">
              <w:rPr>
                <w:b/>
                <w:sz w:val="18"/>
                <w:szCs w:val="18"/>
              </w:rPr>
              <w:t xml:space="preserve"> </w:t>
            </w:r>
            <w:r w:rsidR="000129D9" w:rsidRPr="000129D9">
              <w:rPr>
                <w:bCs/>
                <w:sz w:val="16"/>
                <w:szCs w:val="16"/>
              </w:rPr>
              <w:t>(bitte mit x versehen</w:t>
            </w:r>
            <w:r w:rsidR="000129D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3404" w:type="dxa"/>
            <w:gridSpan w:val="1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2B122CA" w14:textId="77777777" w:rsidR="00654D22" w:rsidRPr="00DD7590" w:rsidRDefault="00654D22" w:rsidP="00DD7590">
            <w:pPr>
              <w:spacing w:line="220" w:lineRule="exact"/>
              <w:rPr>
                <w:b/>
                <w:sz w:val="18"/>
                <w:szCs w:val="18"/>
              </w:rPr>
            </w:pPr>
            <w:r w:rsidRPr="00DD7590">
              <w:rPr>
                <w:b/>
                <w:sz w:val="18"/>
                <w:szCs w:val="18"/>
              </w:rPr>
              <w:t>Eigentümer/-in</w:t>
            </w:r>
          </w:p>
        </w:tc>
      </w:tr>
      <w:tr w:rsidR="00654D22" w:rsidRPr="003507B4" w14:paraId="6C92B1C9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DF93D3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Gebäudecode: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6B39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4423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3804723E" w14:textId="0F778BBE" w:rsidR="00654D22" w:rsidRPr="00DD7590" w:rsidRDefault="000129D9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5"/>
                <w:szCs w:val="15"/>
              </w:rPr>
              <w:t xml:space="preserve">   </w:t>
            </w:r>
            <w:r w:rsidR="00293A1C">
              <w:rPr>
                <w:rFonts w:eastAsia="MS Gothic"/>
                <w:sz w:val="18"/>
                <w:szCs w:val="18"/>
              </w:rPr>
              <w:t>Büro</w:t>
            </w:r>
          </w:p>
          <w:p w14:paraId="1D9F7856" w14:textId="261531DE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</w:t>
            </w:r>
            <w:r w:rsidR="00654D22" w:rsidRPr="00DD7590">
              <w:rPr>
                <w:rFonts w:eastAsia="MS Gothic"/>
                <w:sz w:val="18"/>
                <w:szCs w:val="18"/>
              </w:rPr>
              <w:t>Labor</w:t>
            </w:r>
          </w:p>
        </w:tc>
        <w:tc>
          <w:tcPr>
            <w:tcW w:w="163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C5AC5" w14:textId="77777777" w:rsid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Museum</w:t>
            </w:r>
          </w:p>
          <w:p w14:paraId="47BB610A" w14:textId="13AAFF8A" w:rsidR="00654D22" w:rsidRPr="00293A1C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Wohnung</w:t>
            </w:r>
          </w:p>
          <w:p w14:paraId="7A868FCD" w14:textId="2230385C" w:rsidR="00654D22" w:rsidRPr="00DD7590" w:rsidRDefault="00293A1C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 </w:t>
            </w:r>
            <w:r w:rsidR="00490052" w:rsidRPr="00DD7590">
              <w:rPr>
                <w:rFonts w:eastAsia="MS Gothic"/>
                <w:sz w:val="18"/>
                <w:szCs w:val="18"/>
              </w:rPr>
              <w:t xml:space="preserve"> …</w:t>
            </w: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479D2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16436AF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Universität Zürich</w:t>
            </w:r>
          </w:p>
        </w:tc>
      </w:tr>
      <w:tr w:rsidR="00654D22" w:rsidRPr="003507B4" w14:paraId="01FEB3F9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BB608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Strasse / Nr.: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32CA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3F38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B236B2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16A9E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F3E78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7C05B506" w14:textId="7ACE7F30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proofErr w:type="spellStart"/>
            <w:r w:rsidRPr="00DD7590">
              <w:rPr>
                <w:sz w:val="18"/>
                <w:szCs w:val="18"/>
              </w:rPr>
              <w:t>Rämistrasse</w:t>
            </w:r>
            <w:proofErr w:type="spellEnd"/>
            <w:r w:rsidRPr="00DD7590">
              <w:rPr>
                <w:sz w:val="18"/>
                <w:szCs w:val="18"/>
              </w:rPr>
              <w:t xml:space="preserve"> </w:t>
            </w:r>
            <w:r w:rsidR="00311113">
              <w:rPr>
                <w:sz w:val="18"/>
                <w:szCs w:val="18"/>
              </w:rPr>
              <w:t>69</w:t>
            </w:r>
          </w:p>
        </w:tc>
      </w:tr>
      <w:tr w:rsidR="00654D22" w:rsidRPr="003507B4" w14:paraId="3973C07F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4B16A0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PLZ: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FB05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0C33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1F8232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29EE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266BC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1B0211DB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8001 Zürich</w:t>
            </w:r>
          </w:p>
        </w:tc>
      </w:tr>
      <w:tr w:rsidR="00654D22" w:rsidRPr="003507B4" w14:paraId="0417D24C" w14:textId="77777777" w:rsidTr="00DD7590">
        <w:trPr>
          <w:trHeight w:hRule="exact" w:val="244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AC9BF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sz w:val="18"/>
                <w:szCs w:val="18"/>
              </w:rPr>
              <w:t>Ort:</w:t>
            </w:r>
          </w:p>
        </w:tc>
        <w:tc>
          <w:tcPr>
            <w:tcW w:w="211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8CFD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7A34E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14CA544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CDFD1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D3450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70BA07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61389F6B" w14:textId="77777777" w:rsidTr="00DD7590">
        <w:trPr>
          <w:trHeight w:hRule="exact" w:val="113"/>
        </w:trPr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EB51A7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A8354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31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1CFAC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74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58C756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36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E3FD85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1918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340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B913C8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654D22" w:rsidRPr="003507B4" w14:paraId="055A02A4" w14:textId="77777777" w:rsidTr="00DD7590">
        <w:trPr>
          <w:trHeight w:hRule="exact" w:val="312"/>
        </w:trPr>
        <w:tc>
          <w:tcPr>
            <w:tcW w:w="1060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48BBD0" w14:textId="77777777" w:rsidR="00654D22" w:rsidRPr="00DD7590" w:rsidRDefault="00654D22" w:rsidP="00DD7590">
            <w:pPr>
              <w:spacing w:line="240" w:lineRule="atLeast"/>
              <w:rPr>
                <w:sz w:val="26"/>
                <w:szCs w:val="26"/>
              </w:rPr>
            </w:pPr>
            <w:r w:rsidRPr="00DD7590">
              <w:rPr>
                <w:b/>
                <w:sz w:val="26"/>
                <w:szCs w:val="26"/>
              </w:rPr>
              <w:t>Installation</w:t>
            </w:r>
          </w:p>
        </w:tc>
      </w:tr>
      <w:tr w:rsidR="00654D22" w:rsidRPr="003507B4" w14:paraId="2F1C1386" w14:textId="77777777" w:rsidTr="00DD7590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240C84" w14:textId="3F17EAD2" w:rsidR="00654D22" w:rsidRPr="00DD7590" w:rsidRDefault="00521698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Neuanlage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113F9" w14:textId="5D2910D3" w:rsidR="00654D22" w:rsidRPr="00DD7590" w:rsidRDefault="00350FD1" w:rsidP="00DD7590">
            <w:pPr>
              <w:spacing w:line="220" w:lineRule="exact"/>
              <w:rPr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Bauanschluss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680023" w14:textId="69E925B2" w:rsidR="00654D22" w:rsidRPr="00DD7590" w:rsidRDefault="00350FD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Temporär</w:t>
            </w:r>
          </w:p>
        </w:tc>
        <w:tc>
          <w:tcPr>
            <w:tcW w:w="26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A1FE7" w14:textId="04655793" w:rsidR="00654D22" w:rsidRPr="00DD7590" w:rsidRDefault="00350FD1" w:rsidP="00DD7590">
            <w:pPr>
              <w:spacing w:line="220" w:lineRule="exact"/>
              <w:rPr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Erweiterung</w:t>
            </w:r>
          </w:p>
        </w:tc>
        <w:tc>
          <w:tcPr>
            <w:tcW w:w="147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20684A8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38E9AAD7" w14:textId="77777777" w:rsidTr="00DD7590">
        <w:trPr>
          <w:trHeight w:hRule="exact" w:val="244"/>
        </w:trPr>
        <w:tc>
          <w:tcPr>
            <w:tcW w:w="2606" w:type="dxa"/>
            <w:gridSpan w:val="10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325C422" w14:textId="4D94F453" w:rsidR="00654D22" w:rsidRPr="00DD7590" w:rsidRDefault="00521698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18"/>
                <w:szCs w:val="18"/>
              </w:rPr>
              <w:t>Änderung</w:t>
            </w:r>
          </w:p>
        </w:tc>
        <w:tc>
          <w:tcPr>
            <w:tcW w:w="261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23EFE" w14:textId="7B473CC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="00654D22" w:rsidRPr="00DD7590">
              <w:rPr>
                <w:rFonts w:eastAsia="MS Gothic"/>
                <w:sz w:val="18"/>
                <w:szCs w:val="18"/>
              </w:rPr>
              <w:t>Festplatz</w:t>
            </w:r>
          </w:p>
        </w:tc>
        <w:tc>
          <w:tcPr>
            <w:tcW w:w="261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76CAB" w14:textId="4394D304" w:rsidR="00654D22" w:rsidRPr="00DD7590" w:rsidRDefault="00350FD1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>
              <w:rPr>
                <w:rFonts w:eastAsia="MS Gothic"/>
                <w:sz w:val="18"/>
                <w:szCs w:val="18"/>
              </w:rPr>
              <w:t xml:space="preserve">    </w:t>
            </w:r>
            <w:r w:rsidR="00654D22"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…</w:t>
            </w:r>
          </w:p>
        </w:tc>
        <w:tc>
          <w:tcPr>
            <w:tcW w:w="262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30A029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47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47CF5AD" w14:textId="77777777" w:rsidR="00654D22" w:rsidRPr="00DD7590" w:rsidRDefault="00654D22" w:rsidP="00DD7590">
            <w:pPr>
              <w:spacing w:line="220" w:lineRule="exact"/>
              <w:rPr>
                <w:sz w:val="28"/>
                <w:szCs w:val="28"/>
              </w:rPr>
            </w:pPr>
          </w:p>
        </w:tc>
      </w:tr>
      <w:tr w:rsidR="00654D22" w:rsidRPr="003507B4" w14:paraId="7CA44052" w14:textId="77777777" w:rsidTr="00DD7590">
        <w:trPr>
          <w:trHeight w:val="841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BCE66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b/>
                <w:sz w:val="18"/>
                <w:szCs w:val="18"/>
              </w:rPr>
              <w:t>Installationsbeschrieb:</w:t>
            </w:r>
          </w:p>
        </w:tc>
        <w:tc>
          <w:tcPr>
            <w:tcW w:w="8134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</w:tcMar>
          </w:tcPr>
          <w:p w14:paraId="323A062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0B03F8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654D22" w:rsidRPr="003507B4" w14:paraId="20C6C3D8" w14:textId="77777777" w:rsidTr="00DD7590">
        <w:trPr>
          <w:trHeight w:hRule="exact" w:val="142"/>
        </w:trPr>
        <w:tc>
          <w:tcPr>
            <w:tcW w:w="232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44741D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4643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274CC9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2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B9831A" w14:textId="77777777" w:rsidR="00654D22" w:rsidRPr="00DD7590" w:rsidRDefault="00654D22" w:rsidP="00DD7590">
            <w:pPr>
              <w:spacing w:line="220" w:lineRule="exact"/>
              <w:rPr>
                <w:sz w:val="18"/>
                <w:szCs w:val="18"/>
              </w:rPr>
            </w:pPr>
          </w:p>
        </w:tc>
        <w:tc>
          <w:tcPr>
            <w:tcW w:w="162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E74C3F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9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D185" w14:textId="77777777" w:rsidR="00654D22" w:rsidRPr="00DD7590" w:rsidRDefault="00654D22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</w:tr>
      <w:tr w:rsidR="00824451" w:rsidRPr="003507B4" w14:paraId="5C41D703" w14:textId="77777777" w:rsidTr="00DD7590">
        <w:trPr>
          <w:trHeight w:hRule="exact" w:val="312"/>
        </w:trPr>
        <w:tc>
          <w:tcPr>
            <w:tcW w:w="342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53F7EF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Verbraucher</w:t>
            </w:r>
          </w:p>
        </w:tc>
        <w:tc>
          <w:tcPr>
            <w:tcW w:w="7177" w:type="dxa"/>
            <w:gridSpan w:val="3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B43B9" w14:textId="77777777" w:rsidR="00824451" w:rsidRPr="00DD7590" w:rsidRDefault="00824451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gemäss beiliegender Liste</w:t>
            </w:r>
          </w:p>
        </w:tc>
      </w:tr>
      <w:tr w:rsidR="00C54A3A" w:rsidRPr="003507B4" w14:paraId="36FBF532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80E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Anzahl</w:t>
            </w:r>
          </w:p>
        </w:tc>
        <w:tc>
          <w:tcPr>
            <w:tcW w:w="3980" w:type="dxa"/>
            <w:gridSpan w:val="2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71C1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Verbraucher</w:t>
            </w:r>
          </w:p>
        </w:tc>
        <w:tc>
          <w:tcPr>
            <w:tcW w:w="1732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C9A55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</w:t>
            </w:r>
          </w:p>
        </w:tc>
        <w:tc>
          <w:tcPr>
            <w:tcW w:w="1160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86C5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7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0FE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1L+N</w:t>
            </w:r>
          </w:p>
        </w:tc>
        <w:tc>
          <w:tcPr>
            <w:tcW w:w="7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1FC2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2L+N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481F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3L+N</w:t>
            </w:r>
          </w:p>
        </w:tc>
      </w:tr>
      <w:tr w:rsidR="00C54A3A" w:rsidRPr="003507B4" w14:paraId="7AB6572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A45AB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AE66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273D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3EC6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0323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229F6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0A9FF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B70CA3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96F5F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5604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AD4B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FEC0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CC60B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679F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22778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15E68043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951A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D5E2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322F7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13B2A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A780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1D369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82B01" w14:textId="77777777" w:rsidR="00824451" w:rsidRPr="00DD7590" w:rsidRDefault="00824451" w:rsidP="00DD7590">
            <w:pPr>
              <w:spacing w:line="220" w:lineRule="exact"/>
              <w:jc w:val="center"/>
              <w:rPr>
                <w:rFonts w:eastAsia="MS Gothic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0FE47385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34F9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1BDC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D93E0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C0C1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597CA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CD49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52F4D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C54A3A" w:rsidRPr="003507B4" w14:paraId="7F545E00" w14:textId="77777777" w:rsidTr="00DD7590">
        <w:trPr>
          <w:trHeight w:hRule="exact" w:val="284"/>
        </w:trPr>
        <w:tc>
          <w:tcPr>
            <w:tcW w:w="1481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060ED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980" w:type="dxa"/>
            <w:gridSpan w:val="2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332FF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732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844BE" w14:textId="77777777" w:rsidR="00824451" w:rsidRPr="00DD7590" w:rsidRDefault="00824451" w:rsidP="00DD7590">
            <w:pPr>
              <w:spacing w:line="220" w:lineRule="exact"/>
              <w:rPr>
                <w:rFonts w:ascii="Menlo Bold" w:eastAsia="MS Gothic" w:hAnsi="Menlo Bold" w:cs="Menlo Bold"/>
                <w:sz w:val="18"/>
                <w:szCs w:val="18"/>
              </w:rPr>
            </w:pPr>
          </w:p>
        </w:tc>
        <w:tc>
          <w:tcPr>
            <w:tcW w:w="1160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FA47" w14:textId="77777777" w:rsidR="00824451" w:rsidRPr="00DD7590" w:rsidRDefault="0082445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712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B33AE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72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9BC3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63EC" w14:textId="77777777" w:rsidR="00824451" w:rsidRPr="00DD7590" w:rsidRDefault="00824451" w:rsidP="00DD7590">
            <w:pPr>
              <w:spacing w:line="220" w:lineRule="exact"/>
              <w:jc w:val="center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</w:tr>
      <w:tr w:rsidR="00A0225A" w:rsidRPr="003507B4" w14:paraId="7CE033B1" w14:textId="77777777" w:rsidTr="00DD7590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71D36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Installierte Leistung Total: 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87A28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32CB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3896" w:type="dxa"/>
            <w:gridSpan w:val="2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6C2D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Voraussichtliche Maximalbelastung Total:</w:t>
            </w:r>
          </w:p>
        </w:tc>
        <w:tc>
          <w:tcPr>
            <w:tcW w:w="1435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0C714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8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FDB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</w:tr>
      <w:tr w:rsidR="003507B4" w:rsidRPr="003507B4" w14:paraId="6B52682C" w14:textId="77777777" w:rsidTr="00DD7590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C0D0E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Blindleistungskompensation:</w:t>
            </w:r>
          </w:p>
        </w:tc>
        <w:tc>
          <w:tcPr>
            <w:tcW w:w="2902" w:type="dxa"/>
            <w:gridSpan w:val="1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DA062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Einzel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Gruppe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proofErr w:type="gramStart"/>
            <w:r w:rsidR="003507B4" w:rsidRPr="00DD7590">
              <w:rPr>
                <w:rFonts w:eastAsia="MS Gothic"/>
                <w:sz w:val="18"/>
                <w:szCs w:val="18"/>
              </w:rPr>
              <w:t>Zentral</w:t>
            </w:r>
            <w:proofErr w:type="gramEnd"/>
          </w:p>
        </w:tc>
        <w:tc>
          <w:tcPr>
            <w:tcW w:w="5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EC8B0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5CFCC" w14:textId="77777777" w:rsidR="00A0225A" w:rsidRPr="00DD7590" w:rsidRDefault="00624B1E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</w:t>
            </w:r>
            <w:r w:rsidR="003507B4" w:rsidRPr="00DD7590">
              <w:rPr>
                <w:rFonts w:eastAsia="MS Gothic"/>
                <w:sz w:val="18"/>
                <w:szCs w:val="18"/>
              </w:rPr>
              <w:t>ar</w:t>
            </w:r>
          </w:p>
        </w:tc>
        <w:tc>
          <w:tcPr>
            <w:tcW w:w="3996" w:type="dxa"/>
            <w:gridSpan w:val="1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18001" w14:textId="77777777" w:rsidR="00A0225A" w:rsidRPr="00DD7590" w:rsidRDefault="00A0225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Technisches Datenblatt </w:t>
            </w:r>
            <w:proofErr w:type="gramStart"/>
            <w:r w:rsidRPr="00DD7590">
              <w:rPr>
                <w:rFonts w:eastAsia="MS Gothic"/>
                <w:sz w:val="18"/>
                <w:szCs w:val="18"/>
              </w:rPr>
              <w:t>gem .Beilage</w:t>
            </w:r>
            <w:proofErr w:type="gramEnd"/>
          </w:p>
          <w:p w14:paraId="62F8775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107EBD2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7EECA9A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7EDF64C3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B297F7B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620C6839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11074B0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5FD6B3E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AC03C4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  <w:p w14:paraId="4BD5FCDC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</w:tr>
      <w:tr w:rsidR="00C54A3A" w:rsidRPr="003507B4" w14:paraId="5A911A51" w14:textId="77777777" w:rsidTr="00DD7590">
        <w:trPr>
          <w:trHeight w:hRule="exact" w:val="397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36189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Energieerzeugungsanlage:</w:t>
            </w:r>
          </w:p>
        </w:tc>
        <w:tc>
          <w:tcPr>
            <w:tcW w:w="1397" w:type="dxa"/>
            <w:gridSpan w:val="8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1A0DC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50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4D476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kVA</w:t>
            </w:r>
          </w:p>
        </w:tc>
        <w:tc>
          <w:tcPr>
            <w:tcW w:w="2857" w:type="dxa"/>
            <w:gridSpan w:val="1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7AA14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 xml:space="preserve">Inselbetrieb </w:t>
            </w: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Parallelbetrieb</w:t>
            </w:r>
          </w:p>
        </w:tc>
        <w:tc>
          <w:tcPr>
            <w:tcW w:w="1854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9ACE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Anschlussgesuch v.</w:t>
            </w:r>
          </w:p>
        </w:tc>
        <w:tc>
          <w:tcPr>
            <w:tcW w:w="129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AD00" w14:textId="77777777" w:rsidR="003507B4" w:rsidRPr="00DD7590" w:rsidRDefault="003507B4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09C83" w14:textId="77777777" w:rsidR="003507B4" w:rsidRPr="00DD7590" w:rsidRDefault="003507B4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3D1F0A" w:rsidRPr="003507B4" w14:paraId="68501D43" w14:textId="77777777" w:rsidTr="00DD7590">
        <w:trPr>
          <w:trHeight w:hRule="exact" w:val="340"/>
        </w:trPr>
        <w:tc>
          <w:tcPr>
            <w:tcW w:w="2559" w:type="dxa"/>
            <w:gridSpan w:val="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B6F45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Anschlussart:</w:t>
            </w:r>
          </w:p>
        </w:tc>
        <w:tc>
          <w:tcPr>
            <w:tcW w:w="8044" w:type="dxa"/>
            <w:gridSpan w:val="39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85560" w14:textId="77777777" w:rsidR="003D1F0A" w:rsidRPr="00DD7590" w:rsidRDefault="003D1F0A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Anschluss ab…</w:t>
            </w:r>
          </w:p>
        </w:tc>
      </w:tr>
      <w:tr w:rsidR="001167B5" w:rsidRPr="003507B4" w14:paraId="781672C4" w14:textId="77777777" w:rsidTr="00DD7590">
        <w:trPr>
          <w:cantSplit/>
          <w:trHeight w:hRule="exact" w:val="142"/>
        </w:trPr>
        <w:tc>
          <w:tcPr>
            <w:tcW w:w="255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47F87ED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Hausanschluss</w:t>
            </w:r>
          </w:p>
        </w:tc>
        <w:tc>
          <w:tcPr>
            <w:tcW w:w="869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E813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Standort:</w:t>
            </w: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FE6F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4C25E4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4A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Erder</w:t>
            </w:r>
          </w:p>
        </w:tc>
        <w:tc>
          <w:tcPr>
            <w:tcW w:w="3000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3FE0F" w14:textId="77777777" w:rsidR="001167B5" w:rsidRPr="00DD7590" w:rsidRDefault="001167B5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Schutzmassnahmen</w:t>
            </w:r>
          </w:p>
        </w:tc>
      </w:tr>
      <w:tr w:rsidR="001167B5" w:rsidRPr="003507B4" w14:paraId="66E5FA4B" w14:textId="77777777" w:rsidTr="00DD7590">
        <w:trPr>
          <w:cantSplit/>
          <w:trHeight w:hRule="exact" w:val="244"/>
        </w:trPr>
        <w:tc>
          <w:tcPr>
            <w:tcW w:w="2559" w:type="dxa"/>
            <w:gridSpan w:val="9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03DC9E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788BB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1C83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166FD5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4CD1898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B354D5F" w14:textId="77777777" w:rsidR="001167B5" w:rsidRPr="00DD7590" w:rsidRDefault="001167B5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</w:tr>
      <w:tr w:rsidR="001167B5" w:rsidRPr="003507B4" w14:paraId="4B82ECD9" w14:textId="77777777" w:rsidTr="00DD7590">
        <w:trPr>
          <w:cantSplit/>
          <w:trHeight w:hRule="exact" w:val="142"/>
        </w:trPr>
        <w:tc>
          <w:tcPr>
            <w:tcW w:w="2559" w:type="dxa"/>
            <w:gridSpan w:val="9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FC005B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869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A7D143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3CF61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6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07A67C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15" w:type="dxa"/>
            <w:gridSpan w:val="14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AD29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  <w:p w14:paraId="3CBEBCB5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wird erstellt</w:t>
            </w:r>
          </w:p>
          <w:p w14:paraId="7C5A4644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Fundamenterder</w:t>
            </w:r>
          </w:p>
          <w:p w14:paraId="2E4688B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3000" w:type="dxa"/>
            <w:gridSpan w:val="12"/>
            <w:vMerge w:val="restart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8224F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Nullung</w:t>
            </w:r>
          </w:p>
          <w:p w14:paraId="64490943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Schutzerdung</w:t>
            </w:r>
          </w:p>
          <w:p w14:paraId="60F54400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FI-Schalter</w:t>
            </w:r>
          </w:p>
          <w:p w14:paraId="3C3EAD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</w:p>
        </w:tc>
      </w:tr>
      <w:tr w:rsidR="001167B5" w:rsidRPr="003507B4" w14:paraId="27C1952B" w14:textId="77777777" w:rsidTr="00DD7590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8C52216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bestehend</w:t>
            </w:r>
          </w:p>
        </w:tc>
        <w:tc>
          <w:tcPr>
            <w:tcW w:w="65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B99D5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 A =</w:t>
            </w:r>
          </w:p>
        </w:tc>
        <w:tc>
          <w:tcPr>
            <w:tcW w:w="1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66D2D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14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2704E9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sz w:val="18"/>
                <w:szCs w:val="18"/>
                <w:vertAlign w:val="superscript"/>
              </w:rPr>
            </w:pPr>
            <w:r w:rsidRPr="00DD7590">
              <w:rPr>
                <w:rFonts w:eastAsia="MS Gothic"/>
                <w:sz w:val="18"/>
                <w:szCs w:val="18"/>
              </w:rPr>
              <w:t>mm</w:t>
            </w:r>
            <w:r w:rsidRPr="00DD7590">
              <w:rPr>
                <w:rFonts w:eastAsia="MS Gothic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3FC8A" w14:textId="77777777" w:rsidR="00196E6A" w:rsidRPr="00DD7590" w:rsidRDefault="00196E6A" w:rsidP="00DD7590">
            <w:pPr>
              <w:spacing w:line="220" w:lineRule="exact"/>
              <w:rPr>
                <w:rFonts w:eastAsia="MS Gothic"/>
                <w:b/>
                <w:sz w:val="26"/>
                <w:szCs w:val="26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262E" w14:textId="77777777" w:rsidR="00196E6A" w:rsidRPr="00DD7590" w:rsidRDefault="00196E6A" w:rsidP="00DD7590">
            <w:pPr>
              <w:spacing w:line="220" w:lineRule="exact"/>
              <w:rPr>
                <w:sz w:val="18"/>
                <w:szCs w:val="18"/>
              </w:rPr>
            </w:pPr>
          </w:p>
        </w:tc>
      </w:tr>
      <w:tr w:rsidR="00196E6A" w:rsidRPr="003507B4" w14:paraId="2988ADC8" w14:textId="77777777" w:rsidTr="00DD7590">
        <w:trPr>
          <w:trHeight w:hRule="exact" w:val="629"/>
        </w:trPr>
        <w:tc>
          <w:tcPr>
            <w:tcW w:w="3428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846006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muss erstellt / verstärkt werden</w:t>
            </w:r>
          </w:p>
        </w:tc>
        <w:tc>
          <w:tcPr>
            <w:tcW w:w="1762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49203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2415" w:type="dxa"/>
            <w:gridSpan w:val="1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229AC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3000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5883E" w14:textId="77777777" w:rsidR="00196E6A" w:rsidRPr="00DD7590" w:rsidRDefault="00196E6A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</w:tr>
      <w:tr w:rsidR="00B76A7F" w:rsidRPr="003507B4" w14:paraId="0D61C5BF" w14:textId="77777777" w:rsidTr="00DD7590">
        <w:trPr>
          <w:trHeight w:hRule="exact" w:val="312"/>
        </w:trPr>
        <w:tc>
          <w:tcPr>
            <w:tcW w:w="5882" w:type="dxa"/>
            <w:gridSpan w:val="2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7FA3D9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Beilagen</w:t>
            </w:r>
          </w:p>
        </w:tc>
        <w:tc>
          <w:tcPr>
            <w:tcW w:w="4723" w:type="dxa"/>
            <w:gridSpan w:val="21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BDC5FF" w14:textId="77777777" w:rsidR="00B76A7F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b/>
                <w:sz w:val="26"/>
                <w:szCs w:val="26"/>
              </w:rPr>
              <w:t>Ausführendes Unternehmen</w:t>
            </w:r>
          </w:p>
        </w:tc>
      </w:tr>
      <w:tr w:rsidR="00B76A7F" w:rsidRPr="003507B4" w14:paraId="0B21E841" w14:textId="77777777" w:rsidTr="00DD7590">
        <w:trPr>
          <w:trHeight w:hRule="exact" w:val="284"/>
        </w:trPr>
        <w:tc>
          <w:tcPr>
            <w:tcW w:w="2636" w:type="dxa"/>
            <w:gridSpan w:val="11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AEBD86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Schema, 2 Exemplare</w:t>
            </w:r>
          </w:p>
          <w:p w14:paraId="44D99AB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Situationsplan</w:t>
            </w:r>
          </w:p>
          <w:p w14:paraId="6B12553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18"/>
              </w:rPr>
              <w:t xml:space="preserve"> </w:t>
            </w:r>
          </w:p>
          <w:p w14:paraId="395B47C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3246" w:type="dxa"/>
            <w:gridSpan w:val="16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F38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Verbraucherliste</w:t>
            </w:r>
          </w:p>
          <w:p w14:paraId="2078881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28"/>
              </w:rPr>
              <w:t>Anschlussgesuch</w:t>
            </w: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0AD8B7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Datum:</w:t>
            </w: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8BAF2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8C749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6D82013F" w14:textId="77777777" w:rsidTr="00DD7590">
        <w:trPr>
          <w:trHeight w:hRule="exact" w:val="567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D7C9F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B3BEE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E6EC55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Unterschrift:</w:t>
            </w: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54EAC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A7F58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B76A7F" w:rsidRPr="003507B4" w14:paraId="305FF374" w14:textId="77777777" w:rsidTr="00DD7590">
        <w:trPr>
          <w:trHeight w:hRule="exact" w:val="284"/>
        </w:trPr>
        <w:tc>
          <w:tcPr>
            <w:tcW w:w="2636" w:type="dxa"/>
            <w:gridSpan w:val="11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76AE3F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3246" w:type="dxa"/>
            <w:gridSpan w:val="16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77123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</w:p>
        </w:tc>
        <w:tc>
          <w:tcPr>
            <w:tcW w:w="131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8C4C24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326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1E7CD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36A4E0" w14:textId="77777777" w:rsidR="00B76A7F" w:rsidRPr="00DD7590" w:rsidRDefault="00B76A7F" w:rsidP="00DD7590">
            <w:pPr>
              <w:spacing w:line="220" w:lineRule="exact"/>
              <w:rPr>
                <w:rFonts w:eastAsia="MS Gothic"/>
                <w:sz w:val="2"/>
                <w:szCs w:val="2"/>
              </w:rPr>
            </w:pPr>
          </w:p>
        </w:tc>
      </w:tr>
      <w:tr w:rsidR="00860147" w:rsidRPr="003507B4" w14:paraId="0C79993A" w14:textId="77777777" w:rsidTr="00DD7590">
        <w:trPr>
          <w:trHeight w:hRule="exact" w:val="312"/>
        </w:trPr>
        <w:tc>
          <w:tcPr>
            <w:tcW w:w="10605" w:type="dxa"/>
            <w:gridSpan w:val="4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6C0B66F4" w14:textId="77777777" w:rsidR="00860147" w:rsidRPr="00DD7590" w:rsidRDefault="00B76A7F" w:rsidP="00DD7590">
            <w:pPr>
              <w:spacing w:line="240" w:lineRule="atLeas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26"/>
                <w:szCs w:val="26"/>
              </w:rPr>
              <w:t>Entscheid des Netzbetreibers</w:t>
            </w:r>
          </w:p>
        </w:tc>
      </w:tr>
      <w:tr w:rsidR="00C54A3A" w:rsidRPr="003507B4" w14:paraId="6E5733E4" w14:textId="77777777" w:rsidTr="00DD7590">
        <w:trPr>
          <w:trHeight w:hRule="exact" w:val="244"/>
        </w:trPr>
        <w:tc>
          <w:tcPr>
            <w:tcW w:w="169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FF7FFD7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bewilligt</w:t>
            </w:r>
          </w:p>
        </w:tc>
        <w:tc>
          <w:tcPr>
            <w:tcW w:w="1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81EB6AB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nicht bewilligt</w:t>
            </w:r>
          </w:p>
        </w:tc>
        <w:tc>
          <w:tcPr>
            <w:tcW w:w="191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D52969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teilweise bewilligt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8CC5E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unter Vorbehalt bewilligt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37508FD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4BE6BFC1" w14:textId="77777777" w:rsidR="00860147" w:rsidRPr="00DD7590" w:rsidRDefault="00860147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E01A7E" w:rsidRPr="003507B4" w14:paraId="0B38745D" w14:textId="77777777" w:rsidTr="00DD7590">
        <w:trPr>
          <w:trHeight w:hRule="exact" w:val="244"/>
        </w:trPr>
        <w:tc>
          <w:tcPr>
            <w:tcW w:w="1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26E976F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  <w:r w:rsidRPr="00DD7590">
              <w:rPr>
                <w:rFonts w:eastAsia="MS Gothic"/>
                <w:sz w:val="28"/>
                <w:szCs w:val="28"/>
              </w:rPr>
              <w:t xml:space="preserve"> </w:t>
            </w:r>
            <w:r w:rsidRPr="00DD7590">
              <w:rPr>
                <w:rFonts w:eastAsia="MS Gothic"/>
                <w:sz w:val="18"/>
                <w:szCs w:val="18"/>
              </w:rPr>
              <w:t>Schema</w:t>
            </w:r>
          </w:p>
        </w:tc>
        <w:tc>
          <w:tcPr>
            <w:tcW w:w="22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B43C7E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288165F9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0731BDC7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eastAsia="MS Gothic"/>
                <w:sz w:val="18"/>
                <w:szCs w:val="18"/>
              </w:rPr>
              <w:t>beachten</w:t>
            </w: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A4A373D" w14:textId="77777777" w:rsidR="00E01A7E" w:rsidRPr="00DD7590" w:rsidRDefault="00E01A7E" w:rsidP="00DD7590">
            <w:pPr>
              <w:spacing w:line="220" w:lineRule="exact"/>
              <w:rPr>
                <w:rFonts w:ascii="Menlo Bold" w:eastAsia="MS Gothic" w:hAnsi="Menlo Bold" w:cs="Menlo Bold"/>
                <w:sz w:val="28"/>
                <w:szCs w:val="28"/>
              </w:rPr>
            </w:pPr>
            <w:r w:rsidRPr="00DD7590">
              <w:rPr>
                <w:rFonts w:ascii="Menlo Bold" w:eastAsia="MS Gothic" w:hAnsi="Menlo Bold" w:cs="Menlo Bold"/>
                <w:sz w:val="28"/>
                <w:szCs w:val="28"/>
              </w:rPr>
              <w:t>☐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2C35DEA0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29AA7432" w14:textId="77777777" w:rsidR="00E01A7E" w:rsidRPr="00DD7590" w:rsidRDefault="00E01A7E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BB6228D" w14:textId="77777777" w:rsidTr="00DD7590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0FD4D13B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b/>
                <w:sz w:val="18"/>
                <w:szCs w:val="18"/>
              </w:rPr>
            </w:pPr>
            <w:r w:rsidRPr="00DD7590">
              <w:rPr>
                <w:rFonts w:eastAsia="MS Gothic"/>
                <w:b/>
                <w:sz w:val="18"/>
                <w:szCs w:val="18"/>
              </w:rPr>
              <w:t>Bemerkungen: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26B75CF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1F937AF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7E02306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 xml:space="preserve">Stempel:  </w:t>
            </w:r>
          </w:p>
        </w:tc>
        <w:tc>
          <w:tcPr>
            <w:tcW w:w="93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6CAC9536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71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3E5388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1BEB33C4" w14:textId="77777777" w:rsidTr="00DD7590">
        <w:trPr>
          <w:trHeight w:val="284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D9D9D9"/>
            <w:vAlign w:val="center"/>
          </w:tcPr>
          <w:p w14:paraId="15586C1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7C3690EE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14:paraId="5462E29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tcMar>
              <w:right w:w="113" w:type="dxa"/>
            </w:tcMar>
            <w:vAlign w:val="center"/>
          </w:tcPr>
          <w:p w14:paraId="709C6717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  <w:r w:rsidRPr="00DD7590">
              <w:rPr>
                <w:rFonts w:eastAsia="MS Gothic"/>
                <w:sz w:val="18"/>
                <w:szCs w:val="18"/>
              </w:rPr>
              <w:t>Datum, Unterschrift:</w:t>
            </w:r>
          </w:p>
        </w:tc>
        <w:tc>
          <w:tcPr>
            <w:tcW w:w="2803" w:type="dxa"/>
            <w:gridSpan w:val="11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/>
            <w:vAlign w:val="center"/>
          </w:tcPr>
          <w:p w14:paraId="3B2BD731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  <w:tr w:rsidR="00D27431" w:rsidRPr="003507B4" w14:paraId="765D90FA" w14:textId="77777777" w:rsidTr="00DD7590">
        <w:trPr>
          <w:trHeight w:val="1022"/>
        </w:trPr>
        <w:tc>
          <w:tcPr>
            <w:tcW w:w="3306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292DAC3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583379F0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189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9D9D77C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464" w:type="dxa"/>
            <w:gridSpan w:val="12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9D9D9"/>
            <w:vAlign w:val="center"/>
          </w:tcPr>
          <w:p w14:paraId="452C8E15" w14:textId="77777777" w:rsidR="00D27431" w:rsidRPr="00DD7590" w:rsidRDefault="00D27431" w:rsidP="00DD7590">
            <w:pPr>
              <w:spacing w:line="220" w:lineRule="exact"/>
              <w:jc w:val="right"/>
              <w:rPr>
                <w:rFonts w:eastAsia="MS Gothic"/>
                <w:sz w:val="18"/>
                <w:szCs w:val="18"/>
              </w:rPr>
            </w:pPr>
          </w:p>
        </w:tc>
        <w:tc>
          <w:tcPr>
            <w:tcW w:w="2803" w:type="dxa"/>
            <w:gridSpan w:val="11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5393E5" w14:textId="77777777" w:rsidR="00D27431" w:rsidRPr="00DD7590" w:rsidRDefault="00D27431" w:rsidP="00DD7590">
            <w:pPr>
              <w:spacing w:line="220" w:lineRule="exact"/>
              <w:rPr>
                <w:rFonts w:eastAsia="MS Gothic"/>
                <w:sz w:val="18"/>
                <w:szCs w:val="18"/>
              </w:rPr>
            </w:pPr>
          </w:p>
        </w:tc>
      </w:tr>
    </w:tbl>
    <w:p w14:paraId="7E8FD063" w14:textId="77777777" w:rsidR="007A3DEE" w:rsidRPr="00860147" w:rsidRDefault="007A3DEE" w:rsidP="000C462F">
      <w:pPr>
        <w:spacing w:line="20" w:lineRule="exact"/>
        <w:rPr>
          <w:sz w:val="2"/>
          <w:szCs w:val="2"/>
        </w:rPr>
      </w:pPr>
    </w:p>
    <w:sectPr w:rsidR="007A3DEE" w:rsidRPr="00860147" w:rsidSect="000C462F">
      <w:headerReference w:type="default" r:id="rId7"/>
      <w:footerReference w:type="default" r:id="rId8"/>
      <w:headerReference w:type="first" r:id="rId9"/>
      <w:pgSz w:w="11906" w:h="16838" w:code="9"/>
      <w:pgMar w:top="1843" w:right="851" w:bottom="0" w:left="851" w:header="284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B9F7A4" w14:textId="77777777" w:rsidR="006543A0" w:rsidRDefault="006543A0">
      <w:r>
        <w:separator/>
      </w:r>
    </w:p>
  </w:endnote>
  <w:endnote w:type="continuationSeparator" w:id="0">
    <w:p w14:paraId="0EDC9B90" w14:textId="77777777" w:rsidR="006543A0" w:rsidRDefault="0065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Lucida G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enlo Bold">
    <w:altName w:val="DokChampa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2930F" w14:textId="788C8414" w:rsidR="00F468A2" w:rsidRDefault="006543A0" w:rsidP="000C462F">
    <w:pPr>
      <w:pStyle w:val="Fuzeile"/>
      <w:tabs>
        <w:tab w:val="clear" w:pos="4536"/>
        <w:tab w:val="clear" w:pos="9072"/>
        <w:tab w:val="center" w:pos="6379"/>
        <w:tab w:val="right" w:pos="10490"/>
      </w:tabs>
      <w:ind w:left="-142"/>
    </w:pPr>
    <w:r>
      <w:fldChar w:fldCharType="begin"/>
    </w:r>
    <w:r>
      <w:instrText xml:space="preserve"> FILENAME   \* MERGEFORMAT </w:instrText>
    </w:r>
    <w:r>
      <w:fldChar w:fldCharType="separate"/>
    </w:r>
    <w:r w:rsidR="000129D9">
      <w:rPr>
        <w:noProof/>
      </w:rPr>
      <w:t>Brief.docx</w:t>
    </w:r>
    <w:r>
      <w:rPr>
        <w:noProof/>
      </w:rPr>
      <w:fldChar w:fldCharType="end"/>
    </w:r>
    <w:r w:rsidR="00F468A2">
      <w:t xml:space="preserve"> </w:t>
    </w:r>
    <w:r w:rsidR="00F468A2">
      <w:tab/>
      <w:t xml:space="preserve">Letzte Änderung: </w:t>
    </w:r>
    <w:r w:rsidR="00DD0FD0">
      <w:t>30.06.2021</w:t>
    </w:r>
    <w:r w:rsidR="00F468A2">
      <w:t xml:space="preserve"> /</w:t>
    </w:r>
    <w:r w:rsidR="00DD0FD0">
      <w:t xml:space="preserve"> nik</w:t>
    </w:r>
    <w:r w:rsidR="00F468A2">
      <w:tab/>
    </w:r>
    <w:r w:rsidR="00F468A2" w:rsidRPr="00BA257D">
      <w:rPr>
        <w:rFonts w:cs="Times New Roman"/>
        <w:lang w:val="de-DE"/>
      </w:rPr>
      <w:t xml:space="preserve">Seite </w:t>
    </w:r>
    <w:r w:rsidR="00F468A2" w:rsidRPr="00BA257D">
      <w:rPr>
        <w:rFonts w:cs="Times New Roman"/>
        <w:lang w:val="de-DE"/>
      </w:rPr>
      <w:fldChar w:fldCharType="begin"/>
    </w:r>
    <w:r w:rsidR="00F468A2" w:rsidRPr="00BA257D">
      <w:rPr>
        <w:rFonts w:cs="Times New Roman"/>
        <w:lang w:val="de-DE"/>
      </w:rPr>
      <w:instrText xml:space="preserve"> PAGE </w:instrText>
    </w:r>
    <w:r w:rsidR="00F468A2" w:rsidRPr="00BA257D">
      <w:rPr>
        <w:rFonts w:cs="Times New Roman"/>
        <w:lang w:val="de-DE"/>
      </w:rPr>
      <w:fldChar w:fldCharType="separate"/>
    </w:r>
    <w:r w:rsidR="001F4432">
      <w:rPr>
        <w:rFonts w:cs="Times New Roman"/>
        <w:noProof/>
        <w:lang w:val="de-DE"/>
      </w:rPr>
      <w:t>1</w:t>
    </w:r>
    <w:r w:rsidR="00F468A2" w:rsidRPr="00BA257D">
      <w:rPr>
        <w:rFonts w:cs="Times New Roman"/>
        <w:lang w:val="de-DE"/>
      </w:rPr>
      <w:fldChar w:fldCharType="end"/>
    </w:r>
    <w:r w:rsidR="00F468A2">
      <w:rPr>
        <w:rFonts w:cs="Times New Roman"/>
        <w:lang w:val="de-DE"/>
      </w:rPr>
      <w:t>/</w:t>
    </w:r>
    <w:r w:rsidR="00F468A2" w:rsidRPr="00BA257D">
      <w:rPr>
        <w:rFonts w:cs="Times New Roman"/>
        <w:lang w:val="de-DE"/>
      </w:rPr>
      <w:fldChar w:fldCharType="begin"/>
    </w:r>
    <w:r w:rsidR="00F468A2" w:rsidRPr="00BA257D">
      <w:rPr>
        <w:rFonts w:cs="Times New Roman"/>
        <w:lang w:val="de-DE"/>
      </w:rPr>
      <w:instrText xml:space="preserve"> NUMPAGES </w:instrText>
    </w:r>
    <w:r w:rsidR="00F468A2" w:rsidRPr="00BA257D">
      <w:rPr>
        <w:rFonts w:cs="Times New Roman"/>
        <w:lang w:val="de-DE"/>
      </w:rPr>
      <w:fldChar w:fldCharType="separate"/>
    </w:r>
    <w:r w:rsidR="001F4432">
      <w:rPr>
        <w:rFonts w:cs="Times New Roman"/>
        <w:noProof/>
        <w:lang w:val="de-DE"/>
      </w:rPr>
      <w:t>1</w:t>
    </w:r>
    <w:r w:rsidR="00F468A2" w:rsidRPr="00BA257D">
      <w:rPr>
        <w:rFonts w:cs="Times New Roman"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5A388" w14:textId="77777777" w:rsidR="006543A0" w:rsidRDefault="006543A0">
      <w:r>
        <w:separator/>
      </w:r>
    </w:p>
  </w:footnote>
  <w:footnote w:type="continuationSeparator" w:id="0">
    <w:p w14:paraId="240AA42C" w14:textId="77777777" w:rsidR="006543A0" w:rsidRDefault="0065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3A750" w14:textId="77777777" w:rsidR="00F468A2" w:rsidRDefault="00616067" w:rsidP="007A3DEE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A9C008" wp14:editId="7EBC92E5">
              <wp:simplePos x="0" y="0"/>
              <wp:positionH relativeFrom="page">
                <wp:posOffset>5459730</wp:posOffset>
              </wp:positionH>
              <wp:positionV relativeFrom="page">
                <wp:posOffset>354965</wp:posOffset>
              </wp:positionV>
              <wp:extent cx="2124075" cy="965200"/>
              <wp:effectExtent l="0" t="0" r="0" b="0"/>
              <wp:wrapNone/>
              <wp:docPr id="4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965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E51228" w14:textId="77777777" w:rsidR="00DD0FD0" w:rsidRPr="00DB3DE7" w:rsidRDefault="00DD0FD0" w:rsidP="00BF3245">
                          <w:pPr>
                            <w:pStyle w:val="Universittseinheit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Direktion Immobilien und Betrieb</w:t>
                          </w:r>
                        </w:p>
                        <w:p w14:paraId="48F64E11" w14:textId="77777777" w:rsidR="00F468A2" w:rsidRPr="00DB3DE7" w:rsidRDefault="00F468A2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 w:rsidRPr="00DB3DE7">
                            <w:rPr>
                              <w:sz w:val="18"/>
                              <w:szCs w:val="18"/>
                            </w:rPr>
                            <w:t>Universität Zürich</w:t>
                          </w:r>
                        </w:p>
                        <w:p w14:paraId="09D79F8A" w14:textId="28A243C0" w:rsidR="00472DF5" w:rsidRDefault="00472DF5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Betriebsdienst Zentrum</w:t>
                          </w:r>
                        </w:p>
                        <w:p w14:paraId="2C1DAB3B" w14:textId="3BFD9205" w:rsidR="00F468A2" w:rsidRPr="00DB3DE7" w:rsidRDefault="00472DF5" w:rsidP="00BF3245">
                          <w:pPr>
                            <w:pStyle w:val="Absender"/>
                            <w:spacing w:line="240" w:lineRule="auto"/>
                            <w:rPr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sz w:val="18"/>
                              <w:szCs w:val="18"/>
                            </w:rPr>
                            <w:t>Rämistrasse</w:t>
                          </w:r>
                          <w:proofErr w:type="spellEnd"/>
                          <w:r>
                            <w:rPr>
                              <w:sz w:val="18"/>
                              <w:szCs w:val="18"/>
                            </w:rPr>
                            <w:t xml:space="preserve"> 69</w:t>
                          </w:r>
                        </w:p>
                        <w:p w14:paraId="4A5B7881" w14:textId="0AA6CC70" w:rsidR="00F468A2" w:rsidRPr="00DB3DE7" w:rsidRDefault="00472DF5" w:rsidP="00DB3DE7">
                          <w:pPr>
                            <w:pStyle w:val="Absender"/>
                            <w:spacing w:line="240" w:lineRule="auto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8001</w:t>
                          </w:r>
                          <w:r w:rsidR="00F468A2" w:rsidRPr="00DB3DE7">
                            <w:rPr>
                              <w:sz w:val="18"/>
                              <w:szCs w:val="18"/>
                            </w:rPr>
                            <w:t xml:space="preserve"> Zürich</w:t>
                          </w:r>
                          <w:r w:rsidR="00F468A2" w:rsidRPr="00DB3DE7">
                            <w:rPr>
                              <w:sz w:val="13"/>
                              <w:szCs w:val="13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A9C008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6" type="#_x0000_t202" style="position:absolute;margin-left:429.9pt;margin-top:27.95pt;width:167.25pt;height:7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" filled="f" stroked="f">
              <v:textbox inset="0,0,0,0">
                <w:txbxContent>
                  <w:p w14:paraId="22E51228" w14:textId="77777777" w:rsidR="00DD0FD0" w:rsidRPr="00DB3DE7" w:rsidRDefault="00DD0FD0" w:rsidP="00BF3245">
                    <w:pPr>
                      <w:pStyle w:val="Universittseinheit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Direktion Immobilien und Betrieb</w:t>
                    </w:r>
                  </w:p>
                  <w:p w14:paraId="48F64E11" w14:textId="77777777" w:rsidR="00F468A2" w:rsidRPr="00DB3DE7" w:rsidRDefault="00F468A2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 w:rsidRPr="00DB3DE7">
                      <w:rPr>
                        <w:sz w:val="18"/>
                        <w:szCs w:val="18"/>
                      </w:rPr>
                      <w:t>Universität Zürich</w:t>
                    </w:r>
                  </w:p>
                  <w:p w14:paraId="09D79F8A" w14:textId="28A243C0" w:rsidR="00472DF5" w:rsidRDefault="00472DF5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Betriebsdienst Zentrum</w:t>
                    </w:r>
                  </w:p>
                  <w:p w14:paraId="2C1DAB3B" w14:textId="3BFD9205" w:rsidR="00F468A2" w:rsidRPr="00DB3DE7" w:rsidRDefault="00472DF5" w:rsidP="00BF3245">
                    <w:pPr>
                      <w:pStyle w:val="Absender"/>
                      <w:spacing w:line="240" w:lineRule="auto"/>
                      <w:rPr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sz w:val="18"/>
                        <w:szCs w:val="18"/>
                      </w:rPr>
                      <w:t>Rämistrasse</w:t>
                    </w:r>
                    <w:proofErr w:type="spellEnd"/>
                    <w:r>
                      <w:rPr>
                        <w:sz w:val="18"/>
                        <w:szCs w:val="18"/>
                      </w:rPr>
                      <w:t xml:space="preserve"> 69</w:t>
                    </w:r>
                  </w:p>
                  <w:p w14:paraId="4A5B7881" w14:textId="0AA6CC70" w:rsidR="00F468A2" w:rsidRPr="00DB3DE7" w:rsidRDefault="00472DF5" w:rsidP="00DB3DE7">
                    <w:pPr>
                      <w:pStyle w:val="Absender"/>
                      <w:spacing w:line="240" w:lineRule="auto"/>
                      <w:rPr>
                        <w:sz w:val="16"/>
                        <w:szCs w:val="16"/>
                      </w:rPr>
                    </w:pPr>
                    <w:r>
                      <w:rPr>
                        <w:sz w:val="18"/>
                        <w:szCs w:val="18"/>
                      </w:rPr>
                      <w:t>8001</w:t>
                    </w:r>
                    <w:r w:rsidR="00F468A2" w:rsidRPr="00DB3DE7">
                      <w:rPr>
                        <w:sz w:val="18"/>
                        <w:szCs w:val="18"/>
                      </w:rPr>
                      <w:t xml:space="preserve"> Zürich</w:t>
                    </w:r>
                    <w:r w:rsidR="00F468A2" w:rsidRPr="00DB3DE7">
                      <w:rPr>
                        <w:sz w:val="13"/>
                        <w:szCs w:val="13"/>
                      </w:rPr>
                      <w:t xml:space="preserve"> 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0" behindDoc="0" locked="1" layoutInCell="1" allowOverlap="1" wp14:anchorId="02AD16C7" wp14:editId="454F8C29">
          <wp:simplePos x="0" y="0"/>
          <wp:positionH relativeFrom="page">
            <wp:posOffset>521970</wp:posOffset>
          </wp:positionH>
          <wp:positionV relativeFrom="page">
            <wp:posOffset>215900</wp:posOffset>
          </wp:positionV>
          <wp:extent cx="1868170" cy="684530"/>
          <wp:effectExtent l="0" t="0" r="0" b="0"/>
          <wp:wrapNone/>
          <wp:docPr id="3" name="Bild 14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4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792F8" w14:textId="77777777" w:rsidR="00F468A2" w:rsidRDefault="00616067">
    <w:pPr>
      <w:pStyle w:val="Kopfzeile"/>
    </w:pPr>
    <w:r>
      <w:rPr>
        <w:noProof/>
      </w:rPr>
      <w:drawing>
        <wp:anchor distT="0" distB="0" distL="114300" distR="114300" simplePos="0" relativeHeight="251657216" behindDoc="0" locked="1" layoutInCell="1" allowOverlap="1" wp14:anchorId="17C0DFC2" wp14:editId="5D54DE4E">
          <wp:simplePos x="0" y="0"/>
          <wp:positionH relativeFrom="page">
            <wp:posOffset>521970</wp:posOffset>
          </wp:positionH>
          <wp:positionV relativeFrom="page">
            <wp:posOffset>212725</wp:posOffset>
          </wp:positionV>
          <wp:extent cx="1868170" cy="684530"/>
          <wp:effectExtent l="0" t="0" r="0" b="0"/>
          <wp:wrapNone/>
          <wp:docPr id="2" name="Bild 13" descr="uzh_logo_d_pos_grau_1mm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3" descr="uzh_logo_d_pos_grau_1mm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8170" cy="684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1BE14575" wp14:editId="2C325B4B">
              <wp:simplePos x="0" y="0"/>
              <wp:positionH relativeFrom="page">
                <wp:posOffset>5048250</wp:posOffset>
              </wp:positionH>
              <wp:positionV relativeFrom="page">
                <wp:posOffset>331470</wp:posOffset>
              </wp:positionV>
              <wp:extent cx="2124075" cy="1403985"/>
              <wp:effectExtent l="0" t="0" r="0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124075" cy="140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103F74F" w14:textId="77777777" w:rsidR="00F468A2" w:rsidRDefault="00F468A2" w:rsidP="007A3DEE">
                          <w:pPr>
                            <w:pStyle w:val="Universittseinheit"/>
                          </w:pPr>
                          <w:r>
                            <w:t>Betriebsdienst Zentrum</w:t>
                          </w:r>
                        </w:p>
                        <w:p w14:paraId="003369AB" w14:textId="77777777" w:rsidR="00F468A2" w:rsidRDefault="00F468A2" w:rsidP="007A3DEE">
                          <w:pPr>
                            <w:pStyle w:val="Absender"/>
                          </w:pPr>
                        </w:p>
                        <w:p w14:paraId="4F69820A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Universität Zürich</w:t>
                          </w:r>
                        </w:p>
                        <w:p w14:paraId="1DAE86F6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Betriebsdienst Zentrum</w:t>
                          </w:r>
                        </w:p>
                        <w:p w14:paraId="4B7C5E9D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Rämistrasse 69</w:t>
                          </w:r>
                        </w:p>
                        <w:p w14:paraId="7D467F4E" w14:textId="77777777" w:rsidR="00F468A2" w:rsidRDefault="00F468A2" w:rsidP="007A3DEE">
                          <w:pPr>
                            <w:pStyle w:val="Absender"/>
                          </w:pPr>
                          <w:r>
                            <w:t>CH-8001 Zürich</w:t>
                          </w:r>
                        </w:p>
                        <w:p w14:paraId="148EBE1D" w14:textId="77777777" w:rsidR="00F468A2" w:rsidRPr="0084116D" w:rsidRDefault="00F468A2" w:rsidP="007A3DEE">
                          <w:pPr>
                            <w:pStyle w:val="Absend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BE1457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397.5pt;margin-top:26.1pt;width:167.25pt;height:110.55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" filled="f" stroked="f">
              <v:textbox inset="0,0,0,0">
                <w:txbxContent>
                  <w:p w14:paraId="3103F74F" w14:textId="77777777" w:rsidR="00F468A2" w:rsidRDefault="00F468A2" w:rsidP="007A3DEE">
                    <w:pPr>
                      <w:pStyle w:val="Universittseinheit"/>
                    </w:pPr>
                    <w:r>
                      <w:t>Betriebsdienst Zentrum</w:t>
                    </w:r>
                  </w:p>
                  <w:p w14:paraId="003369AB" w14:textId="77777777" w:rsidR="00F468A2" w:rsidRDefault="00F468A2" w:rsidP="007A3DEE">
                    <w:pPr>
                      <w:pStyle w:val="Absender"/>
                    </w:pPr>
                  </w:p>
                  <w:p w14:paraId="4F69820A" w14:textId="77777777" w:rsidR="00F468A2" w:rsidRDefault="00F468A2" w:rsidP="007A3DEE">
                    <w:pPr>
                      <w:pStyle w:val="Absender"/>
                    </w:pPr>
                    <w:r>
                      <w:t>Universität Zürich</w:t>
                    </w:r>
                  </w:p>
                  <w:p w14:paraId="1DAE86F6" w14:textId="77777777" w:rsidR="00F468A2" w:rsidRDefault="00F468A2" w:rsidP="007A3DEE">
                    <w:pPr>
                      <w:pStyle w:val="Absender"/>
                    </w:pPr>
                    <w:r>
                      <w:t>Betriebsdienst Zentrum</w:t>
                    </w:r>
                  </w:p>
                  <w:p w14:paraId="4B7C5E9D" w14:textId="77777777" w:rsidR="00F468A2" w:rsidRDefault="00F468A2" w:rsidP="007A3DEE">
                    <w:pPr>
                      <w:pStyle w:val="Absender"/>
                    </w:pPr>
                    <w:r>
                      <w:t>Rämistrasse 69</w:t>
                    </w:r>
                  </w:p>
                  <w:p w14:paraId="7D467F4E" w14:textId="77777777" w:rsidR="00F468A2" w:rsidRDefault="00F468A2" w:rsidP="007A3DEE">
                    <w:pPr>
                      <w:pStyle w:val="Absender"/>
                    </w:pPr>
                    <w:r>
                      <w:t>CH-8001 Zürich</w:t>
                    </w:r>
                  </w:p>
                  <w:p w14:paraId="148EBE1D" w14:textId="77777777" w:rsidR="00F468A2" w:rsidRPr="0084116D" w:rsidRDefault="00F468A2" w:rsidP="007A3DEE">
                    <w:pPr>
                      <w:pStyle w:val="Absender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attachedTemplate r:id="rId1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7CC"/>
    <w:rsid w:val="00007368"/>
    <w:rsid w:val="000129D9"/>
    <w:rsid w:val="00057FBB"/>
    <w:rsid w:val="000C462F"/>
    <w:rsid w:val="000E2461"/>
    <w:rsid w:val="00113A27"/>
    <w:rsid w:val="001167B5"/>
    <w:rsid w:val="00121527"/>
    <w:rsid w:val="00140CC4"/>
    <w:rsid w:val="00157521"/>
    <w:rsid w:val="00161A85"/>
    <w:rsid w:val="001644B4"/>
    <w:rsid w:val="001652D1"/>
    <w:rsid w:val="00196E6A"/>
    <w:rsid w:val="001F4432"/>
    <w:rsid w:val="00293A1C"/>
    <w:rsid w:val="002A1A53"/>
    <w:rsid w:val="002D6101"/>
    <w:rsid w:val="002F3BC1"/>
    <w:rsid w:val="00311113"/>
    <w:rsid w:val="003507B4"/>
    <w:rsid w:val="00350C66"/>
    <w:rsid w:val="00350FD1"/>
    <w:rsid w:val="003D1F0A"/>
    <w:rsid w:val="003D785A"/>
    <w:rsid w:val="003E7534"/>
    <w:rsid w:val="00410FCB"/>
    <w:rsid w:val="00472DF5"/>
    <w:rsid w:val="00490052"/>
    <w:rsid w:val="00493F86"/>
    <w:rsid w:val="004A1812"/>
    <w:rsid w:val="00521698"/>
    <w:rsid w:val="00523B8A"/>
    <w:rsid w:val="0059523B"/>
    <w:rsid w:val="005A10DE"/>
    <w:rsid w:val="005B0EC1"/>
    <w:rsid w:val="005C1B1C"/>
    <w:rsid w:val="00616067"/>
    <w:rsid w:val="00624B1E"/>
    <w:rsid w:val="006314D9"/>
    <w:rsid w:val="0064739F"/>
    <w:rsid w:val="006543A0"/>
    <w:rsid w:val="00654D22"/>
    <w:rsid w:val="006B2180"/>
    <w:rsid w:val="006C751D"/>
    <w:rsid w:val="00716FB3"/>
    <w:rsid w:val="0072779A"/>
    <w:rsid w:val="007619EE"/>
    <w:rsid w:val="007A3DEE"/>
    <w:rsid w:val="007F183F"/>
    <w:rsid w:val="00807ADF"/>
    <w:rsid w:val="00824451"/>
    <w:rsid w:val="00830B78"/>
    <w:rsid w:val="00836166"/>
    <w:rsid w:val="00860147"/>
    <w:rsid w:val="008F02F1"/>
    <w:rsid w:val="0091240C"/>
    <w:rsid w:val="00984213"/>
    <w:rsid w:val="009F6CD7"/>
    <w:rsid w:val="00A0225A"/>
    <w:rsid w:val="00A10C14"/>
    <w:rsid w:val="00B12FFC"/>
    <w:rsid w:val="00B75BAF"/>
    <w:rsid w:val="00B76A7F"/>
    <w:rsid w:val="00B8315E"/>
    <w:rsid w:val="00BB4C33"/>
    <w:rsid w:val="00BF3245"/>
    <w:rsid w:val="00C219A2"/>
    <w:rsid w:val="00C54A3A"/>
    <w:rsid w:val="00CB44E5"/>
    <w:rsid w:val="00CB5C56"/>
    <w:rsid w:val="00CC53BD"/>
    <w:rsid w:val="00CF4B0C"/>
    <w:rsid w:val="00D210FE"/>
    <w:rsid w:val="00D27431"/>
    <w:rsid w:val="00D3312D"/>
    <w:rsid w:val="00D62D6B"/>
    <w:rsid w:val="00D86EA0"/>
    <w:rsid w:val="00DB3DE7"/>
    <w:rsid w:val="00DC01E1"/>
    <w:rsid w:val="00DD0FD0"/>
    <w:rsid w:val="00DD7590"/>
    <w:rsid w:val="00DF2AEB"/>
    <w:rsid w:val="00E01A7E"/>
    <w:rsid w:val="00E775CF"/>
    <w:rsid w:val="00EA30D5"/>
    <w:rsid w:val="00EB17CC"/>
    <w:rsid w:val="00F44A5B"/>
    <w:rsid w:val="00F45A65"/>
    <w:rsid w:val="00F468A2"/>
    <w:rsid w:val="00F61C55"/>
    <w:rsid w:val="00FB25D8"/>
    <w:rsid w:val="00FD1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1E73D09"/>
  <w14:defaultImageDpi w14:val="300"/>
  <w15:docId w15:val="{F66E5812-CB18-F940-B35B-A9FD94DED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de-CH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96E6A"/>
    <w:rPr>
      <w:rFonts w:ascii="Arial" w:hAnsi="Arial" w:cs="Arial"/>
      <w:lang w:eastAsia="zh-TW"/>
    </w:rPr>
  </w:style>
  <w:style w:type="paragraph" w:styleId="berschrift1">
    <w:name w:val="heading 1"/>
    <w:basedOn w:val="Standard"/>
    <w:next w:val="Standard"/>
    <w:qFormat/>
    <w:rsid w:val="00FB3FC2"/>
    <w:pPr>
      <w:keepNext/>
      <w:outlineLvl w:val="0"/>
    </w:pPr>
    <w:rPr>
      <w:b/>
      <w:bCs/>
      <w:kern w:val="32"/>
    </w:rPr>
  </w:style>
  <w:style w:type="paragraph" w:styleId="berschrift2">
    <w:name w:val="heading 2"/>
    <w:basedOn w:val="Standard"/>
    <w:next w:val="Standard"/>
    <w:qFormat/>
    <w:rsid w:val="00FB3FC2"/>
    <w:pPr>
      <w:keepNext/>
      <w:outlineLvl w:val="1"/>
    </w:pPr>
    <w:rPr>
      <w:b/>
      <w:bCs/>
    </w:rPr>
  </w:style>
  <w:style w:type="paragraph" w:styleId="berschrift3">
    <w:name w:val="heading 3"/>
    <w:basedOn w:val="Standard"/>
    <w:next w:val="Standard"/>
    <w:qFormat/>
    <w:rsid w:val="00FB3FC2"/>
    <w:pPr>
      <w:keepNext/>
      <w:outlineLvl w:val="2"/>
    </w:pPr>
    <w:rPr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40CC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3D208E"/>
    <w:pPr>
      <w:tabs>
        <w:tab w:val="center" w:pos="4536"/>
        <w:tab w:val="right" w:pos="9072"/>
      </w:tabs>
      <w:spacing w:line="180" w:lineRule="exact"/>
    </w:pPr>
    <w:rPr>
      <w:sz w:val="15"/>
      <w:szCs w:val="15"/>
    </w:rPr>
  </w:style>
  <w:style w:type="table" w:styleId="Tabellenraster">
    <w:name w:val="Table Grid"/>
    <w:basedOn w:val="NormaleTabelle"/>
    <w:rsid w:val="00CE2323"/>
    <w:pPr>
      <w:spacing w:line="280" w:lineRule="atLeast"/>
    </w:pPr>
    <w:tblPr>
      <w:tblCellMar>
        <w:left w:w="0" w:type="dxa"/>
        <w:right w:w="0" w:type="dxa"/>
      </w:tblCellMar>
    </w:tblPr>
  </w:style>
  <w:style w:type="paragraph" w:customStyle="1" w:styleId="Universittseinheit">
    <w:name w:val="Universitätseinheit"/>
    <w:basedOn w:val="Standard"/>
    <w:rsid w:val="0084116D"/>
    <w:pPr>
      <w:spacing w:line="240" w:lineRule="exact"/>
    </w:pPr>
    <w:rPr>
      <w:b/>
      <w:bCs/>
    </w:rPr>
  </w:style>
  <w:style w:type="paragraph" w:customStyle="1" w:styleId="Absender">
    <w:name w:val="Absender"/>
    <w:basedOn w:val="Standard"/>
    <w:rsid w:val="0084116D"/>
    <w:pPr>
      <w:spacing w:line="180" w:lineRule="exact"/>
    </w:pPr>
    <w:rPr>
      <w:sz w:val="15"/>
      <w:szCs w:val="15"/>
    </w:rPr>
  </w:style>
  <w:style w:type="paragraph" w:customStyle="1" w:styleId="Betreff">
    <w:name w:val="Betreff"/>
    <w:basedOn w:val="Standard"/>
    <w:rsid w:val="003D208E"/>
    <w:rPr>
      <w:b/>
      <w:bCs/>
    </w:rPr>
  </w:style>
  <w:style w:type="paragraph" w:customStyle="1" w:styleId="Adresse">
    <w:name w:val="Adresse"/>
    <w:basedOn w:val="Standard"/>
    <w:rsid w:val="00F3503B"/>
    <w:pPr>
      <w:ind w:right="1985"/>
    </w:pPr>
  </w:style>
  <w:style w:type="paragraph" w:customStyle="1" w:styleId="Untereinheit">
    <w:name w:val="Untereinheit"/>
    <w:basedOn w:val="Universittseinheit"/>
    <w:rsid w:val="002A5F29"/>
    <w:rPr>
      <w:b w:val="0"/>
      <w:bCs w:val="0"/>
    </w:rPr>
  </w:style>
  <w:style w:type="character" w:customStyle="1" w:styleId="FuzeileZchn">
    <w:name w:val="Fußzeile Zchn"/>
    <w:link w:val="Fuzeile"/>
    <w:uiPriority w:val="99"/>
    <w:rsid w:val="000C462F"/>
    <w:rPr>
      <w:rFonts w:ascii="Arial" w:hAnsi="Arial" w:cs="Arial"/>
      <w:sz w:val="15"/>
      <w:szCs w:val="15"/>
      <w:lang w:val="de-CH" w:eastAsia="zh-TW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A1812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4A1812"/>
    <w:rPr>
      <w:rFonts w:ascii="Lucida Grande" w:hAnsi="Lucida Grande" w:cs="Lucida Grande"/>
      <w:sz w:val="18"/>
      <w:szCs w:val="18"/>
      <w:lang w:val="de-CH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hilippGlatt/Downloads/Installationsanzeige_BDI_UZH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1992B849F2174EAE954962EB9BC2E3" ma:contentTypeVersion="10" ma:contentTypeDescription="Ein neues Dokument erstellen." ma:contentTypeScope="" ma:versionID="cb560bc764e32d838447465ad4c31592">
  <xsd:schema xmlns:xsd="http://www.w3.org/2001/XMLSchema" xmlns:xs="http://www.w3.org/2001/XMLSchema" xmlns:p="http://schemas.microsoft.com/office/2006/metadata/properties" xmlns:ns2="d733cef3-40de-471c-8ab8-58498efbd57c" xmlns:ns3="eff3329a-a710-401e-88cd-b17bf5fd001e" targetNamespace="http://schemas.microsoft.com/office/2006/metadata/properties" ma:root="true" ma:fieldsID="0a0ed300e06a5dab470cad6a60edc7b0" ns2:_="" ns3:_="">
    <xsd:import namespace="d733cef3-40de-471c-8ab8-58498efbd57c"/>
    <xsd:import namespace="eff3329a-a710-401e-88cd-b17bf5fd0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cef3-40de-471c-8ab8-58498efbd5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7c938953-97e4-410d-a323-cf9a87d86f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3329a-a710-401e-88cd-b17bf5fd0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B10EA9-C5B5-834E-90B5-FA31AD02BB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932DA9-4102-434E-9A7D-95566E797859}"/>
</file>

<file path=customXml/itemProps3.xml><?xml version="1.0" encoding="utf-8"?>
<ds:datastoreItem xmlns:ds="http://schemas.openxmlformats.org/officeDocument/2006/customXml" ds:itemID="{872FB3FE-E0E0-4E2B-87D8-CB4DC34C1F84}"/>
</file>

<file path=docProps/app.xml><?xml version="1.0" encoding="utf-8"?>
<Properties xmlns="http://schemas.openxmlformats.org/officeDocument/2006/extended-properties" xmlns:vt="http://schemas.openxmlformats.org/officeDocument/2006/docPropsVTypes">
  <Template>Installationsanzeige_BDI_UZH.dot</Template>
  <TotalTime>0</TotalTime>
  <Pages>1</Pages>
  <Words>241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Brief</vt:lpstr>
    </vt:vector>
  </TitlesOfParts>
  <Company>Universität Zürich</Company>
  <LinksUpToDate>false</LinksUpToDate>
  <CharactersWithSpaces>1761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Brief</dc:title>
  <dc:subject/>
  <dc:creator>Philipp Glatt</dc:creator>
  <cp:keywords/>
  <dc:description>Vorlage uzh_brief_d MSO2011 v1 24.11.2010</dc:description>
  <cp:lastModifiedBy>Philipp Glatt</cp:lastModifiedBy>
  <cp:revision>12</cp:revision>
  <cp:lastPrinted>2021-09-22T09:53:00Z</cp:lastPrinted>
  <dcterms:created xsi:type="dcterms:W3CDTF">2021-09-22T10:43:00Z</dcterms:created>
  <dcterms:modified xsi:type="dcterms:W3CDTF">2021-09-22T10:46:00Z</dcterms:modified>
</cp:coreProperties>
</file>